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6AF11C" w14:textId="77777777" w:rsidR="006F41A3" w:rsidRDefault="00000000">
      <w:pPr>
        <w:pStyle w:val="Heading1"/>
      </w:pPr>
      <w:r>
        <w:t>Webinar Q&amp;A</w:t>
      </w:r>
    </w:p>
    <w:p w14:paraId="7CB08527" w14:textId="540136A7" w:rsidR="006F41A3" w:rsidRDefault="00000000">
      <w:pPr>
        <w:spacing w:before="240" w:after="240"/>
        <w:rPr>
          <w:rFonts w:ascii="Roboto" w:eastAsia="Roboto" w:hAnsi="Roboto" w:cs="Roboto"/>
          <w:color w:val="3B3F41"/>
          <w:sz w:val="26"/>
          <w:szCs w:val="26"/>
        </w:rPr>
      </w:pPr>
      <w:r>
        <w:rPr>
          <w:color w:val="0D0D0D"/>
          <w:sz w:val="26"/>
          <w:szCs w:val="26"/>
          <w:highlight w:val="white"/>
        </w:rPr>
        <w:t xml:space="preserve">Webinar: </w:t>
      </w:r>
      <w:r w:rsidR="00A56055">
        <w:rPr>
          <w:color w:val="0D0D0D"/>
          <w:sz w:val="26"/>
          <w:szCs w:val="26"/>
        </w:rPr>
        <w:t>Flare Online Demo</w:t>
      </w:r>
    </w:p>
    <w:p w14:paraId="1AF11C09" w14:textId="309170FB" w:rsidR="006F41A3" w:rsidRDefault="00000000">
      <w:pPr>
        <w:spacing w:before="240" w:after="240"/>
        <w:rPr>
          <w:sz w:val="26"/>
          <w:szCs w:val="26"/>
        </w:rPr>
      </w:pPr>
      <w:r>
        <w:rPr>
          <w:sz w:val="26"/>
          <w:szCs w:val="26"/>
        </w:rPr>
        <w:t xml:space="preserve">Date: June </w:t>
      </w:r>
      <w:r w:rsidR="00A56055">
        <w:rPr>
          <w:sz w:val="26"/>
          <w:szCs w:val="26"/>
        </w:rPr>
        <w:t>5</w:t>
      </w:r>
      <w:r>
        <w:rPr>
          <w:sz w:val="26"/>
          <w:szCs w:val="26"/>
        </w:rPr>
        <w:t>, 202</w:t>
      </w:r>
      <w:r w:rsidR="00A56055">
        <w:rPr>
          <w:sz w:val="26"/>
          <w:szCs w:val="26"/>
        </w:rPr>
        <w:t>5</w:t>
      </w:r>
    </w:p>
    <w:p w14:paraId="2ECD4A48" w14:textId="77777777" w:rsidR="006F41A3" w:rsidRDefault="00000000">
      <w:pPr>
        <w:spacing w:before="240" w:after="240"/>
        <w:rPr>
          <w:sz w:val="26"/>
          <w:szCs w:val="26"/>
        </w:rPr>
      </w:pPr>
      <w:r>
        <w:rPr>
          <w:sz w:val="26"/>
          <w:szCs w:val="26"/>
        </w:rPr>
        <w:t>Presenter: Jennifer Morse</w:t>
      </w:r>
    </w:p>
    <w:p w14:paraId="14A76ACD" w14:textId="77777777" w:rsidR="006F41A3" w:rsidRDefault="006F41A3">
      <w:pPr>
        <w:spacing w:before="240" w:after="240"/>
        <w:rPr>
          <w:color w:val="A6A6A6"/>
          <w:sz w:val="26"/>
          <w:szCs w:val="26"/>
        </w:rPr>
      </w:pPr>
    </w:p>
    <w:tbl>
      <w:tblPr>
        <w:tblStyle w:val="a3"/>
        <w:tblW w:w="9665" w:type="dxa"/>
        <w:tblInd w:w="-195" w:type="dxa"/>
        <w:tblLayout w:type="fixed"/>
        <w:tblLook w:val="0400" w:firstRow="0" w:lastRow="0" w:firstColumn="0" w:lastColumn="0" w:noHBand="0" w:noVBand="1"/>
      </w:tblPr>
      <w:tblGrid>
        <w:gridCol w:w="5405"/>
        <w:gridCol w:w="4260"/>
      </w:tblGrid>
      <w:tr w:rsidR="006F41A3" w14:paraId="56195820" w14:textId="77777777">
        <w:trPr>
          <w:trHeight w:val="990"/>
        </w:trPr>
        <w:tc>
          <w:tcPr>
            <w:tcW w:w="5405" w:type="dxa"/>
            <w:tcBorders>
              <w:top w:val="single" w:sz="8" w:space="0" w:color="000000"/>
              <w:left w:val="single" w:sz="8" w:space="0" w:color="000000"/>
              <w:bottom w:val="single" w:sz="4" w:space="0" w:color="000000"/>
              <w:right w:val="single" w:sz="8" w:space="0" w:color="000000"/>
            </w:tcBorders>
            <w:shd w:val="clear" w:color="auto" w:fill="0BD0D9"/>
            <w:tcMar>
              <w:top w:w="100" w:type="dxa"/>
              <w:left w:w="100" w:type="dxa"/>
              <w:bottom w:w="100" w:type="dxa"/>
              <w:right w:w="100" w:type="dxa"/>
            </w:tcMar>
          </w:tcPr>
          <w:p w14:paraId="75B8E840" w14:textId="77777777" w:rsidR="006F41A3" w:rsidRDefault="00000000">
            <w:pPr>
              <w:spacing w:after="100"/>
              <w:rPr>
                <w:color w:val="000000"/>
                <w:sz w:val="28"/>
                <w:szCs w:val="28"/>
              </w:rPr>
            </w:pPr>
            <w:r>
              <w:rPr>
                <w:b/>
                <w:color w:val="FFFFFF"/>
                <w:sz w:val="28"/>
                <w:szCs w:val="28"/>
              </w:rPr>
              <w:t>QUESTION</w:t>
            </w:r>
          </w:p>
        </w:tc>
        <w:tc>
          <w:tcPr>
            <w:tcW w:w="4260" w:type="dxa"/>
            <w:tcBorders>
              <w:top w:val="single" w:sz="8" w:space="0" w:color="000000"/>
              <w:bottom w:val="single" w:sz="4" w:space="0" w:color="000000"/>
              <w:right w:val="single" w:sz="8" w:space="0" w:color="000000"/>
            </w:tcBorders>
            <w:shd w:val="clear" w:color="auto" w:fill="0BD0D9"/>
            <w:tcMar>
              <w:top w:w="100" w:type="dxa"/>
              <w:left w:w="105" w:type="dxa"/>
              <w:bottom w:w="100" w:type="dxa"/>
              <w:right w:w="100" w:type="dxa"/>
            </w:tcMar>
          </w:tcPr>
          <w:p w14:paraId="51B2DEC7" w14:textId="77777777" w:rsidR="006F41A3" w:rsidRDefault="00000000">
            <w:pPr>
              <w:spacing w:after="100"/>
              <w:rPr>
                <w:color w:val="000000"/>
                <w:sz w:val="28"/>
                <w:szCs w:val="28"/>
              </w:rPr>
            </w:pPr>
            <w:r>
              <w:rPr>
                <w:b/>
                <w:color w:val="FFFFFF"/>
                <w:sz w:val="28"/>
                <w:szCs w:val="28"/>
              </w:rPr>
              <w:t>ANSWER</w:t>
            </w:r>
          </w:p>
        </w:tc>
      </w:tr>
      <w:tr w:rsidR="006F41A3" w14:paraId="402EDEFF"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DD93AE4" w14:textId="77777777" w:rsidR="00A56055" w:rsidRDefault="00A56055" w:rsidP="00A56055">
            <w:pPr>
              <w:rPr>
                <w:rFonts w:ascii="Calibri" w:hAnsi="Calibri" w:cs="Calibri"/>
                <w:color w:val="000000"/>
              </w:rPr>
            </w:pPr>
            <w:r>
              <w:rPr>
                <w:rFonts w:ascii="Calibri" w:hAnsi="Calibri" w:cs="Calibri"/>
                <w:color w:val="000000"/>
              </w:rPr>
              <w:t>Is it replacing the need of Madcap Flare authoring tool? Can we edit only content? Can we edit images as well?  Can we also apply stylesheet to the content</w:t>
            </w:r>
          </w:p>
          <w:p w14:paraId="08B83AD3"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328F57FA" w14:textId="5AC5EA01" w:rsidR="006F41A3" w:rsidRPr="006B2B99" w:rsidRDefault="006B2B99" w:rsidP="006B2B99">
            <w:pPr>
              <w:rPr>
                <w:rFonts w:ascii="Calibri" w:hAnsi="Calibri" w:cs="Calibri"/>
                <w:color w:val="000000"/>
              </w:rPr>
            </w:pPr>
            <w:r>
              <w:rPr>
                <w:rFonts w:ascii="Calibri" w:hAnsi="Calibri" w:cs="Calibri"/>
                <w:color w:val="000000"/>
              </w:rPr>
              <w:t>Flare Online is not meant to replace Flare desktop</w:t>
            </w:r>
            <w:r w:rsidR="00DA7A6F">
              <w:rPr>
                <w:rFonts w:ascii="Calibri" w:hAnsi="Calibri" w:cs="Calibri"/>
                <w:color w:val="000000"/>
              </w:rPr>
              <w:t>; it</w:t>
            </w:r>
            <w:r>
              <w:rPr>
                <w:rFonts w:ascii="Calibri" w:hAnsi="Calibri" w:cs="Calibri"/>
                <w:color w:val="000000"/>
              </w:rPr>
              <w:t xml:space="preserve"> augments it. At this time, you cannot edit images and </w:t>
            </w:r>
            <w:r w:rsidR="00485C8E">
              <w:rPr>
                <w:rFonts w:ascii="Calibri" w:hAnsi="Calibri" w:cs="Calibri"/>
                <w:color w:val="000000"/>
              </w:rPr>
              <w:t>CSS</w:t>
            </w:r>
            <w:r>
              <w:rPr>
                <w:rFonts w:ascii="Calibri" w:hAnsi="Calibri" w:cs="Calibri"/>
                <w:color w:val="000000"/>
              </w:rPr>
              <w:t xml:space="preserve"> files like you can on the dektop. For those tasks</w:t>
            </w:r>
            <w:r w:rsidR="00485C8E">
              <w:rPr>
                <w:rFonts w:ascii="Calibri" w:hAnsi="Calibri" w:cs="Calibri"/>
                <w:color w:val="000000"/>
              </w:rPr>
              <w:t>,</w:t>
            </w:r>
            <w:r>
              <w:rPr>
                <w:rFonts w:ascii="Calibri" w:hAnsi="Calibri" w:cs="Calibri"/>
                <w:color w:val="000000"/>
              </w:rPr>
              <w:t xml:space="preserve"> you will use Flare desktop. What you can do with project files is the differentiating factor. For example, Flare Desktop has countless authoring options and features available, some that are quite advanced and often important only for specific, unique circumstances. On the other hand, Flare Online lets you perform the most essential authoring functions, but you can also accomplish other important cloud-based tasks, such as planning, tracking, and managing processes, hosting output, and working with teams.</w:t>
            </w:r>
            <w:r>
              <w:rPr>
                <w:rFonts w:ascii="Calibri" w:hAnsi="Calibri" w:cs="Calibri"/>
                <w:color w:val="000000"/>
              </w:rPr>
              <w:br/>
            </w:r>
            <w:r>
              <w:rPr>
                <w:rFonts w:ascii="Calibri" w:hAnsi="Calibri" w:cs="Calibri"/>
                <w:color w:val="000000"/>
              </w:rPr>
              <w:br/>
              <w:t>Opting to use Flare Online, lets you conveniently make basic projects and updates in the cloud.</w:t>
            </w:r>
          </w:p>
        </w:tc>
      </w:tr>
      <w:tr w:rsidR="006F41A3" w14:paraId="69FB81A5"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C3819A3" w14:textId="77777777" w:rsidR="006B2B99" w:rsidRDefault="006B2B99" w:rsidP="006B2B99">
            <w:pPr>
              <w:rPr>
                <w:rFonts w:ascii="Calibri" w:hAnsi="Calibri" w:cs="Calibri"/>
                <w:color w:val="000000"/>
              </w:rPr>
            </w:pPr>
            <w:r>
              <w:rPr>
                <w:rFonts w:ascii="Calibri" w:hAnsi="Calibri" w:cs="Calibri"/>
                <w:color w:val="000000"/>
              </w:rPr>
              <w:lastRenderedPageBreak/>
              <w:t>If one user is performing tasks in Flare Desktop, how does that user know there are edits made in Flare Online to know to sync files?</w:t>
            </w:r>
          </w:p>
          <w:p w14:paraId="3242720B" w14:textId="77777777" w:rsidR="006F41A3" w:rsidRDefault="006F41A3">
            <w:pPr>
              <w:rPr>
                <w:color w:val="000000"/>
                <w:highlight w:val="yellow"/>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3B0DAF5" w14:textId="69A8532F" w:rsidR="006B2B99" w:rsidRDefault="006B2B99" w:rsidP="006B2B99">
            <w:pPr>
              <w:rPr>
                <w:rFonts w:ascii="Calibri" w:hAnsi="Calibri" w:cs="Calibri"/>
                <w:color w:val="000000"/>
              </w:rPr>
            </w:pPr>
            <w:r>
              <w:rPr>
                <w:rFonts w:ascii="Calibri" w:hAnsi="Calibri" w:cs="Calibri"/>
                <w:color w:val="000000"/>
              </w:rPr>
              <w:t xml:space="preserve">Syncing is the key, much like when you are working </w:t>
            </w:r>
            <w:r>
              <w:rPr>
                <w:rFonts w:ascii="Calibri" w:hAnsi="Calibri" w:cs="Calibri"/>
                <w:color w:val="000000"/>
              </w:rPr>
              <w:t xml:space="preserve">with another author on a desktop project connected to source control. You will not know the changes until you sync.  Since Flare Online is a remote repository, those who use Flare Desktop after changes are made in Flare Online, need to synchronize their remote and local repositories (do a pull or sync in desktop). </w:t>
            </w:r>
            <w:r w:rsidR="00485C8E">
              <w:rPr>
                <w:rFonts w:ascii="Calibri" w:hAnsi="Calibri" w:cs="Calibri"/>
                <w:color w:val="000000"/>
              </w:rPr>
              <w:t xml:space="preserve">Syncing from the desktop often </w:t>
            </w:r>
            <w:r>
              <w:rPr>
                <w:rFonts w:ascii="Calibri" w:hAnsi="Calibri" w:cs="Calibri"/>
                <w:color w:val="000000"/>
              </w:rPr>
              <w:t>will help.   If two authors are editing the same file, at the same time, but one is working in Flare Desktop and the other is working in Flare Online, there is an auto-merge feature in Flare Online that detects external commits.</w:t>
            </w:r>
          </w:p>
          <w:p w14:paraId="08381147" w14:textId="78F1C81E" w:rsidR="006F41A3" w:rsidRDefault="006F41A3">
            <w:pPr>
              <w:rPr>
                <w:highlight w:val="yellow"/>
              </w:rPr>
            </w:pPr>
          </w:p>
        </w:tc>
      </w:tr>
      <w:tr w:rsidR="006F41A3" w14:paraId="12CFC2F1"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6F97C32" w14:textId="77777777" w:rsidR="00CF6C7F" w:rsidRDefault="00CF6C7F" w:rsidP="00CF6C7F">
            <w:pPr>
              <w:rPr>
                <w:rFonts w:ascii="Calibri" w:hAnsi="Calibri" w:cs="Calibri"/>
                <w:color w:val="000000"/>
              </w:rPr>
            </w:pPr>
            <w:r>
              <w:rPr>
                <w:rFonts w:ascii="Calibri" w:hAnsi="Calibri" w:cs="Calibri"/>
                <w:color w:val="000000"/>
              </w:rPr>
              <w:t>I got in a little late, so pardon if this has been addressed. Can you tell me if we can restrict permissions by user/team? For example, a user could have edit access to a topic but view-only access to the snippets that are embedded in the topic. And permission to edit but not to commit, perhaps, so that a higher-level user can review.</w:t>
            </w:r>
          </w:p>
          <w:p w14:paraId="31D0DDE1" w14:textId="77777777" w:rsidR="006F41A3" w:rsidRDefault="006F41A3">
            <w:pPr>
              <w:tabs>
                <w:tab w:val="left" w:pos="1980"/>
              </w:tabs>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5EBE297" w14:textId="4D50A967" w:rsidR="00CF6C7F" w:rsidRDefault="00CF6C7F" w:rsidP="00CF6C7F">
            <w:pPr>
              <w:rPr>
                <w:rFonts w:ascii="Calibri" w:hAnsi="Calibri" w:cs="Calibri"/>
                <w:color w:val="000000"/>
              </w:rPr>
            </w:pPr>
            <w:r>
              <w:rPr>
                <w:rFonts w:ascii="Calibri" w:hAnsi="Calibri" w:cs="Calibri"/>
                <w:color w:val="000000"/>
              </w:rPr>
              <w:t xml:space="preserve">Authors at a </w:t>
            </w:r>
            <w:r w:rsidR="00485C8E">
              <w:rPr>
                <w:rFonts w:ascii="Calibri" w:hAnsi="Calibri" w:cs="Calibri"/>
                <w:color w:val="000000"/>
              </w:rPr>
              <w:t>minimum</w:t>
            </w:r>
            <w:r>
              <w:rPr>
                <w:rFonts w:ascii="Calibri" w:hAnsi="Calibri" w:cs="Calibri"/>
                <w:color w:val="000000"/>
              </w:rPr>
              <w:t xml:space="preserve"> need "Create/Edit" files permission. They will still be able to commit - there is not a permission to prevent that. However, a process could be established where authors do not commit, but choose "ready to commit" in the file. A manager could use the workspace overview to review or commit all changes. If an author does commit, the ability to revert </w:t>
            </w:r>
            <w:r w:rsidR="00F74E00">
              <w:rPr>
                <w:rFonts w:ascii="Calibri" w:hAnsi="Calibri" w:cs="Calibri"/>
                <w:color w:val="000000"/>
              </w:rPr>
              <w:t>is always available as a safeguard</w:t>
            </w:r>
            <w:r>
              <w:rPr>
                <w:rFonts w:ascii="Calibri" w:hAnsi="Calibri" w:cs="Calibri"/>
                <w:color w:val="000000"/>
              </w:rPr>
              <w:t>.</w:t>
            </w:r>
          </w:p>
          <w:p w14:paraId="140B5BDC" w14:textId="77777777" w:rsidR="006F41A3" w:rsidRDefault="006F41A3">
            <w:pPr>
              <w:spacing w:after="240"/>
            </w:pPr>
          </w:p>
        </w:tc>
      </w:tr>
      <w:tr w:rsidR="006F41A3" w14:paraId="296C38C5"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3E474667" w14:textId="77777777" w:rsidR="00CF6C7F" w:rsidRDefault="00CF6C7F" w:rsidP="00CF6C7F">
            <w:pPr>
              <w:rPr>
                <w:rFonts w:ascii="Calibri" w:hAnsi="Calibri" w:cs="Calibri"/>
                <w:color w:val="000000"/>
              </w:rPr>
            </w:pPr>
            <w:r>
              <w:rPr>
                <w:rFonts w:ascii="Calibri" w:hAnsi="Calibri" w:cs="Calibri"/>
                <w:color w:val="000000"/>
              </w:rPr>
              <w:t>A lot of Creative Professionals have art and graphic design backgrounds and use MacOS, so having a way for them to be involved in Flare would help a lot.</w:t>
            </w:r>
          </w:p>
          <w:p w14:paraId="23005C7F"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30963F73" w14:textId="5CA59535" w:rsidR="00CF6C7F" w:rsidRDefault="00CF6C7F" w:rsidP="00CF6C7F">
            <w:pPr>
              <w:rPr>
                <w:rFonts w:ascii="Calibri" w:hAnsi="Calibri" w:cs="Calibri"/>
                <w:color w:val="000000"/>
              </w:rPr>
            </w:pPr>
            <w:r>
              <w:rPr>
                <w:rFonts w:ascii="Calibri" w:hAnsi="Calibri" w:cs="Calibri"/>
                <w:color w:val="000000"/>
              </w:rPr>
              <w:t xml:space="preserve">Agreed! It may not be best to give them a full license of Flare, so using Flare Online can be </w:t>
            </w:r>
            <w:r w:rsidR="00F74E00">
              <w:rPr>
                <w:rFonts w:ascii="Calibri" w:hAnsi="Calibri" w:cs="Calibri"/>
                <w:color w:val="000000"/>
              </w:rPr>
              <w:t xml:space="preserve">a </w:t>
            </w:r>
            <w:r>
              <w:rPr>
                <w:rFonts w:ascii="Calibri" w:hAnsi="Calibri" w:cs="Calibri"/>
                <w:color w:val="000000"/>
              </w:rPr>
              <w:t xml:space="preserve">more accessible alternative. </w:t>
            </w:r>
          </w:p>
          <w:p w14:paraId="134A6E0A" w14:textId="77777777" w:rsidR="006F41A3" w:rsidRDefault="006F41A3">
            <w:pPr>
              <w:spacing w:after="240"/>
            </w:pPr>
          </w:p>
        </w:tc>
      </w:tr>
      <w:tr w:rsidR="006F41A3" w14:paraId="4D36133E"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06975967" w14:textId="27E6098C" w:rsidR="00CF6C7F" w:rsidRDefault="00CF6C7F" w:rsidP="00CF6C7F">
            <w:pPr>
              <w:rPr>
                <w:rFonts w:ascii="Calibri" w:hAnsi="Calibri" w:cs="Calibri"/>
                <w:color w:val="000000"/>
              </w:rPr>
            </w:pPr>
            <w:r>
              <w:rPr>
                <w:rFonts w:ascii="Calibri" w:hAnsi="Calibri" w:cs="Calibri"/>
                <w:color w:val="000000"/>
              </w:rPr>
              <w:lastRenderedPageBreak/>
              <w:t xml:space="preserve">What type of </w:t>
            </w:r>
            <w:r w:rsidR="00F74E00">
              <w:rPr>
                <w:rFonts w:ascii="Calibri" w:hAnsi="Calibri" w:cs="Calibri"/>
                <w:color w:val="000000"/>
              </w:rPr>
              <w:t xml:space="preserve">permissions do folks </w:t>
            </w:r>
            <w:r>
              <w:rPr>
                <w:rFonts w:ascii="Calibri" w:hAnsi="Calibri" w:cs="Calibri"/>
                <w:color w:val="000000"/>
              </w:rPr>
              <w:t>need to work in the Workspace?</w:t>
            </w:r>
          </w:p>
          <w:p w14:paraId="757AF301"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30FBF6C1" w14:textId="1D606F8E" w:rsidR="006F41A3" w:rsidRPr="00CF6C7F" w:rsidRDefault="00CF6C7F" w:rsidP="00CF6C7F">
            <w:pPr>
              <w:rPr>
                <w:rFonts w:ascii="Calibri" w:hAnsi="Calibri" w:cs="Calibri"/>
                <w:color w:val="000000"/>
              </w:rPr>
            </w:pPr>
            <w:r>
              <w:rPr>
                <w:rFonts w:ascii="Calibri" w:hAnsi="Calibri" w:cs="Calibri"/>
                <w:color w:val="000000"/>
              </w:rPr>
              <w:t xml:space="preserve">At minimum, authors need "Create/Edit Files" </w:t>
            </w:r>
          </w:p>
        </w:tc>
      </w:tr>
      <w:tr w:rsidR="006F41A3" w14:paraId="6DA905A1"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780C1AA0" w14:textId="77777777" w:rsidR="006E290B" w:rsidRDefault="006E290B" w:rsidP="006E290B">
            <w:pPr>
              <w:rPr>
                <w:rFonts w:ascii="Calibri" w:hAnsi="Calibri" w:cs="Calibri"/>
                <w:color w:val="000000"/>
              </w:rPr>
            </w:pPr>
            <w:r>
              <w:rPr>
                <w:rFonts w:ascii="Calibri" w:hAnsi="Calibri" w:cs="Calibri"/>
                <w:color w:val="000000"/>
              </w:rPr>
              <w:t>I'm assuming you need to use Flare Online as your source control to work on files in Flare Online, and you can't use another source control.</w:t>
            </w:r>
          </w:p>
          <w:p w14:paraId="7597ADD5"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046339B2" w14:textId="59DEC276" w:rsidR="006F41A3" w:rsidRPr="006E290B" w:rsidRDefault="006E290B" w:rsidP="006E290B">
            <w:pPr>
              <w:rPr>
                <w:rFonts w:ascii="Calibri" w:hAnsi="Calibri" w:cs="Calibri"/>
                <w:color w:val="000000"/>
              </w:rPr>
            </w:pPr>
            <w:r>
              <w:rPr>
                <w:rFonts w:ascii="Calibri" w:hAnsi="Calibri" w:cs="Calibri"/>
                <w:color w:val="000000"/>
              </w:rPr>
              <w:t xml:space="preserve">Correct, you need to be </w:t>
            </w:r>
            <w:r w:rsidR="00BA3ED0">
              <w:rPr>
                <w:rFonts w:ascii="Calibri" w:hAnsi="Calibri" w:cs="Calibri"/>
                <w:color w:val="000000"/>
              </w:rPr>
              <w:t>single-bound</w:t>
            </w:r>
            <w:r>
              <w:rPr>
                <w:rFonts w:ascii="Calibri" w:hAnsi="Calibri" w:cs="Calibri"/>
                <w:color w:val="000000"/>
              </w:rPr>
              <w:t xml:space="preserve"> to Flare online to author in the </w:t>
            </w:r>
            <w:r w:rsidR="00BA3ED0">
              <w:rPr>
                <w:rFonts w:ascii="Calibri" w:hAnsi="Calibri" w:cs="Calibri"/>
                <w:color w:val="000000"/>
              </w:rPr>
              <w:t>workspace</w:t>
            </w:r>
            <w:r>
              <w:rPr>
                <w:rFonts w:ascii="Calibri" w:hAnsi="Calibri" w:cs="Calibri"/>
                <w:color w:val="000000"/>
              </w:rPr>
              <w:t xml:space="preserve">. Some might choose a </w:t>
            </w:r>
            <w:r w:rsidR="00BA3ED0">
              <w:rPr>
                <w:rFonts w:ascii="Calibri" w:hAnsi="Calibri" w:cs="Calibri"/>
                <w:color w:val="000000"/>
              </w:rPr>
              <w:t>dual-bound</w:t>
            </w:r>
            <w:r>
              <w:rPr>
                <w:rFonts w:ascii="Calibri" w:hAnsi="Calibri" w:cs="Calibri"/>
                <w:color w:val="000000"/>
              </w:rPr>
              <w:t xml:space="preserve"> model because it allows them to use a source control provider they're comfortable with, while also taking advantage of some features in Flare Online like hosting, reviews, analytics, and task management. However, authoring does not support dual-bound projects.  </w:t>
            </w:r>
          </w:p>
        </w:tc>
      </w:tr>
      <w:tr w:rsidR="006F41A3" w14:paraId="57985199"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7912674E" w14:textId="77777777" w:rsidR="006E290B" w:rsidRDefault="006E290B" w:rsidP="006E290B">
            <w:pPr>
              <w:rPr>
                <w:rFonts w:ascii="Calibri" w:hAnsi="Calibri" w:cs="Calibri"/>
                <w:color w:val="000000"/>
              </w:rPr>
            </w:pPr>
            <w:r>
              <w:rPr>
                <w:rFonts w:ascii="Calibri" w:hAnsi="Calibri" w:cs="Calibri"/>
                <w:color w:val="000000"/>
              </w:rPr>
              <w:t>Are the desktop licenses separate from Flare Online? Do I need both?</w:t>
            </w:r>
          </w:p>
          <w:p w14:paraId="131E1ADA"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78AEE612" w14:textId="31D356F2" w:rsidR="006E290B" w:rsidRDefault="006E290B" w:rsidP="006E290B">
            <w:pPr>
              <w:rPr>
                <w:rFonts w:ascii="Calibri" w:hAnsi="Calibri" w:cs="Calibri"/>
                <w:color w:val="000000"/>
              </w:rPr>
            </w:pPr>
            <w:r>
              <w:rPr>
                <w:rFonts w:ascii="Calibri" w:hAnsi="Calibri" w:cs="Calibri"/>
                <w:color w:val="000000"/>
              </w:rPr>
              <w:t>They are separate, however</w:t>
            </w:r>
            <w:r w:rsidR="00BA3ED0">
              <w:rPr>
                <w:rFonts w:ascii="Calibri" w:hAnsi="Calibri" w:cs="Calibri"/>
                <w:color w:val="000000"/>
              </w:rPr>
              <w:t>,</w:t>
            </w:r>
            <w:r>
              <w:rPr>
                <w:rFonts w:ascii="Calibri" w:hAnsi="Calibri" w:cs="Calibri"/>
                <w:color w:val="000000"/>
              </w:rPr>
              <w:t xml:space="preserve"> they are fulfilled together when you subscribe to the platform. As an author</w:t>
            </w:r>
            <w:r w:rsidR="00BA3ED0">
              <w:rPr>
                <w:rFonts w:ascii="Calibri" w:hAnsi="Calibri" w:cs="Calibri"/>
                <w:color w:val="000000"/>
              </w:rPr>
              <w:t>,</w:t>
            </w:r>
            <w:r>
              <w:rPr>
                <w:rFonts w:ascii="Calibri" w:hAnsi="Calibri" w:cs="Calibri"/>
                <w:color w:val="000000"/>
              </w:rPr>
              <w:t xml:space="preserve"> you have a license for both environments.</w:t>
            </w:r>
          </w:p>
          <w:p w14:paraId="04F8CB35" w14:textId="5F916B52" w:rsidR="006F41A3" w:rsidRDefault="006F41A3"/>
        </w:tc>
      </w:tr>
      <w:tr w:rsidR="006F41A3" w14:paraId="61D5C3C7"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4D19F02" w14:textId="77777777" w:rsidR="00D64209" w:rsidRDefault="00D64209" w:rsidP="00D64209">
            <w:pPr>
              <w:rPr>
                <w:rFonts w:ascii="Calibri" w:hAnsi="Calibri" w:cs="Calibri"/>
                <w:color w:val="000000"/>
              </w:rPr>
            </w:pPr>
            <w:r>
              <w:rPr>
                <w:rFonts w:ascii="Calibri" w:hAnsi="Calibri" w:cs="Calibri"/>
                <w:color w:val="000000"/>
              </w:rPr>
              <w:t>Are there plans to add the ability to access custom styles (styles from the primary style sheet)?</w:t>
            </w:r>
          </w:p>
          <w:p w14:paraId="6F10D028"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0056F8C3" w14:textId="77777777" w:rsidR="00D64209" w:rsidRDefault="00D64209" w:rsidP="00D64209">
            <w:pPr>
              <w:rPr>
                <w:rFonts w:ascii="Calibri" w:hAnsi="Calibri" w:cs="Calibri"/>
                <w:color w:val="000000"/>
              </w:rPr>
            </w:pPr>
            <w:r>
              <w:rPr>
                <w:rFonts w:ascii="Calibri" w:hAnsi="Calibri" w:cs="Calibri"/>
                <w:color w:val="000000"/>
              </w:rPr>
              <w:t>Stay tuned for this one!</w:t>
            </w:r>
          </w:p>
          <w:p w14:paraId="32221D96" w14:textId="61F19C93" w:rsidR="006F41A3" w:rsidRDefault="006F41A3"/>
        </w:tc>
      </w:tr>
      <w:tr w:rsidR="006F41A3" w14:paraId="13760979"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1AB39404" w14:textId="77777777" w:rsidR="00D64209" w:rsidRDefault="00D64209" w:rsidP="00D64209">
            <w:pPr>
              <w:rPr>
                <w:rFonts w:ascii="Calibri" w:hAnsi="Calibri" w:cs="Calibri"/>
                <w:color w:val="000000"/>
              </w:rPr>
            </w:pPr>
            <w:r>
              <w:rPr>
                <w:rFonts w:ascii="Calibri" w:hAnsi="Calibri" w:cs="Calibri"/>
                <w:color w:val="000000"/>
              </w:rPr>
              <w:lastRenderedPageBreak/>
              <w:t>You said we would need both regular Flare and Online because Online doesn't have some of the architectural features of Flare. Could you give some examples to make it clearer what that means? (Other than micro-topics.) Thanks!</w:t>
            </w:r>
          </w:p>
          <w:p w14:paraId="72C708E5" w14:textId="77777777" w:rsidR="006F41A3" w:rsidRDefault="006F41A3">
            <w:pPr>
              <w:rPr>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2E910403" w14:textId="77777777" w:rsidR="00D64209" w:rsidRDefault="00D64209" w:rsidP="00D64209">
            <w:pPr>
              <w:rPr>
                <w:rFonts w:ascii="Calibri" w:hAnsi="Calibri" w:cs="Calibri"/>
                <w:color w:val="000000"/>
              </w:rPr>
            </w:pPr>
            <w:r>
              <w:rPr>
                <w:rFonts w:ascii="Calibri" w:hAnsi="Calibri" w:cs="Calibri"/>
                <w:color w:val="000000"/>
              </w:rPr>
              <w:t>I love this overview that talks about the feature differences in more detail: https://www.madcapsoftware.com/videos/flare/flare-online-vs-flare-desktop/#content  Stay tuned though, as more cloud based functionality is coming!</w:t>
            </w:r>
          </w:p>
          <w:p w14:paraId="04DC5358" w14:textId="77777777" w:rsidR="006F41A3" w:rsidRDefault="006F41A3">
            <w:pPr>
              <w:spacing w:after="240"/>
            </w:pPr>
          </w:p>
        </w:tc>
      </w:tr>
      <w:tr w:rsidR="00D64209" w14:paraId="7793A69F"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05288126" w14:textId="77777777" w:rsidR="00845BB2" w:rsidRDefault="00845BB2" w:rsidP="00845BB2">
            <w:pPr>
              <w:rPr>
                <w:rFonts w:ascii="Calibri" w:hAnsi="Calibri" w:cs="Calibri"/>
                <w:color w:val="000000"/>
              </w:rPr>
            </w:pPr>
            <w:r>
              <w:rPr>
                <w:rFonts w:ascii="Calibri" w:hAnsi="Calibri" w:cs="Calibri"/>
                <w:color w:val="000000"/>
              </w:rPr>
              <w:t>are you looking to merge the analytics in Flare Online and Desktop?</w:t>
            </w:r>
          </w:p>
          <w:p w14:paraId="0F3AB1EC" w14:textId="77777777" w:rsidR="00D64209" w:rsidRDefault="00D64209" w:rsidP="00D64209">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6933B0D" w14:textId="07C70C2F" w:rsidR="00845BB2" w:rsidRDefault="00845BB2" w:rsidP="00845BB2">
            <w:pPr>
              <w:rPr>
                <w:rFonts w:ascii="Calibri" w:hAnsi="Calibri" w:cs="Calibri"/>
                <w:color w:val="000000"/>
              </w:rPr>
            </w:pPr>
            <w:r>
              <w:rPr>
                <w:rFonts w:ascii="Calibri" w:hAnsi="Calibri" w:cs="Calibri"/>
                <w:color w:val="000000"/>
              </w:rPr>
              <w:t xml:space="preserve">Currently, Flare Online can </w:t>
            </w:r>
            <w:r w:rsidR="00691AA2">
              <w:rPr>
                <w:rFonts w:ascii="Calibri" w:hAnsi="Calibri" w:cs="Calibri"/>
                <w:color w:val="000000"/>
              </w:rPr>
              <w:t>report</w:t>
            </w:r>
            <w:r>
              <w:rPr>
                <w:rFonts w:ascii="Calibri" w:hAnsi="Calibri" w:cs="Calibri"/>
                <w:color w:val="000000"/>
              </w:rPr>
              <w:t xml:space="preserve"> critical issues in your desktop project, such as broken links, broken bookmarks etc.  We are looking to expand </w:t>
            </w:r>
            <w:r w:rsidR="00691AA2">
              <w:rPr>
                <w:rFonts w:ascii="Calibri" w:hAnsi="Calibri" w:cs="Calibri"/>
                <w:color w:val="000000"/>
              </w:rPr>
              <w:t>on</w:t>
            </w:r>
            <w:r>
              <w:rPr>
                <w:rFonts w:ascii="Calibri" w:hAnsi="Calibri" w:cs="Calibri"/>
                <w:color w:val="000000"/>
              </w:rPr>
              <w:t xml:space="preserve"> what the desktop offers in terms of project analysis. In addition, we are looking to add more metrics to the output analytics currently offered from Flare Online</w:t>
            </w:r>
          </w:p>
          <w:p w14:paraId="59C8633B" w14:textId="77777777" w:rsidR="00D64209" w:rsidRDefault="00D64209" w:rsidP="00D64209">
            <w:pPr>
              <w:rPr>
                <w:rFonts w:ascii="Calibri" w:hAnsi="Calibri" w:cs="Calibri"/>
                <w:color w:val="000000"/>
              </w:rPr>
            </w:pPr>
          </w:p>
        </w:tc>
      </w:tr>
      <w:tr w:rsidR="00845BB2" w14:paraId="5F6A3239"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F0DEC81" w14:textId="77777777" w:rsidR="00845BB2" w:rsidRDefault="00845BB2" w:rsidP="00845BB2">
            <w:pPr>
              <w:rPr>
                <w:rFonts w:ascii="Calibri" w:hAnsi="Calibri" w:cs="Calibri"/>
                <w:color w:val="000000"/>
              </w:rPr>
            </w:pPr>
            <w:r>
              <w:rPr>
                <w:rFonts w:ascii="Calibri" w:hAnsi="Calibri" w:cs="Calibri"/>
                <w:color w:val="000000"/>
              </w:rPr>
              <w:t>Are topics locked during an active review?</w:t>
            </w:r>
          </w:p>
          <w:p w14:paraId="62A32BE0" w14:textId="77777777" w:rsidR="00845BB2" w:rsidRDefault="00845BB2" w:rsidP="00D64209">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5B76BD6D" w14:textId="77777777" w:rsidR="000D235D" w:rsidRDefault="000D235D" w:rsidP="000D235D">
            <w:pPr>
              <w:rPr>
                <w:rFonts w:ascii="Calibri" w:hAnsi="Calibri" w:cs="Calibri"/>
                <w:color w:val="000000"/>
              </w:rPr>
            </w:pPr>
            <w:r>
              <w:rPr>
                <w:rFonts w:ascii="Calibri" w:hAnsi="Calibri" w:cs="Calibri"/>
                <w:color w:val="000000"/>
              </w:rPr>
              <w:t xml:space="preserve">No. </w:t>
            </w:r>
          </w:p>
          <w:p w14:paraId="28D71C6C" w14:textId="77777777" w:rsidR="00845BB2" w:rsidRDefault="00845BB2" w:rsidP="00D64209">
            <w:pPr>
              <w:rPr>
                <w:rFonts w:ascii="Calibri" w:hAnsi="Calibri" w:cs="Calibri"/>
                <w:color w:val="000000"/>
              </w:rPr>
            </w:pPr>
          </w:p>
        </w:tc>
      </w:tr>
      <w:tr w:rsidR="00845BB2" w14:paraId="58651D26"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1C0EC28" w14:textId="77777777" w:rsidR="000D235D" w:rsidRDefault="000D235D" w:rsidP="000D235D">
            <w:pPr>
              <w:rPr>
                <w:rFonts w:ascii="Calibri" w:hAnsi="Calibri" w:cs="Calibri"/>
                <w:color w:val="000000"/>
              </w:rPr>
            </w:pPr>
            <w:r>
              <w:rPr>
                <w:rFonts w:ascii="Calibri" w:hAnsi="Calibri" w:cs="Calibri"/>
                <w:color w:val="000000"/>
              </w:rPr>
              <w:t>Can we commit multiple files in Flare Online at a time?</w:t>
            </w:r>
          </w:p>
          <w:p w14:paraId="520C3544" w14:textId="77777777" w:rsidR="00845BB2" w:rsidRDefault="00845BB2" w:rsidP="00D64209">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5666EA72" w14:textId="77777777" w:rsidR="000D235D" w:rsidRDefault="000D235D" w:rsidP="000D235D">
            <w:pPr>
              <w:rPr>
                <w:rFonts w:ascii="Calibri" w:hAnsi="Calibri" w:cs="Calibri"/>
                <w:color w:val="000000"/>
              </w:rPr>
            </w:pPr>
            <w:r>
              <w:rPr>
                <w:rFonts w:ascii="Calibri" w:hAnsi="Calibri" w:cs="Calibri"/>
                <w:color w:val="000000"/>
              </w:rPr>
              <w:t>Yes, this can be done from the Workspace overview</w:t>
            </w:r>
          </w:p>
          <w:p w14:paraId="39645030" w14:textId="77777777" w:rsidR="00845BB2" w:rsidRDefault="00845BB2" w:rsidP="00D64209">
            <w:pPr>
              <w:rPr>
                <w:rFonts w:ascii="Calibri" w:hAnsi="Calibri" w:cs="Calibri"/>
                <w:color w:val="000000"/>
              </w:rPr>
            </w:pPr>
          </w:p>
        </w:tc>
      </w:tr>
      <w:tr w:rsidR="000D235D" w14:paraId="634A43E5"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AE9FC86" w14:textId="77777777" w:rsidR="00EF0DDA" w:rsidRDefault="00EF0DDA" w:rsidP="00EF0DDA">
            <w:pPr>
              <w:rPr>
                <w:rFonts w:ascii="Calibri" w:hAnsi="Calibri" w:cs="Calibri"/>
                <w:color w:val="000000"/>
              </w:rPr>
            </w:pPr>
            <w:r>
              <w:rPr>
                <w:rFonts w:ascii="Calibri" w:hAnsi="Calibri" w:cs="Calibri"/>
                <w:color w:val="000000"/>
              </w:rPr>
              <w:lastRenderedPageBreak/>
              <w:t>Can you add anything to your content in Flare Online to make your topics more searchable?</w:t>
            </w:r>
          </w:p>
          <w:p w14:paraId="07EB7163"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6E699371" w14:textId="445D1D09" w:rsidR="000D235D" w:rsidRDefault="00EF0DDA" w:rsidP="000D235D">
            <w:pPr>
              <w:rPr>
                <w:rFonts w:ascii="Calibri" w:hAnsi="Calibri" w:cs="Calibri"/>
                <w:color w:val="000000"/>
              </w:rPr>
            </w:pPr>
            <w:r>
              <w:rPr>
                <w:rFonts w:ascii="Calibri" w:hAnsi="Calibri" w:cs="Calibri"/>
                <w:color w:val="000000"/>
              </w:rPr>
              <w:t>At this time, much of the SEO work will be done in Flare desktop.  However, pairing Flare Online means you get instant actionable output analytics, so you know how to focus your efforts to fill in any gaps in content, and ensure content is searchable and navigable.  https://help.madcapsoftware.com/flare2025/Content/Flare/Step2-Authoring/Search/Optional-Activities/Optimizing-Search/Optimizing-Search.htm</w:t>
            </w:r>
          </w:p>
        </w:tc>
      </w:tr>
      <w:tr w:rsidR="000D235D" w14:paraId="451731D7"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007D01E4" w14:textId="77777777" w:rsidR="00EF0DDA" w:rsidRDefault="00EF0DDA" w:rsidP="00EF0DDA">
            <w:pPr>
              <w:rPr>
                <w:rFonts w:ascii="Calibri" w:hAnsi="Calibri" w:cs="Calibri"/>
                <w:color w:val="000000"/>
              </w:rPr>
            </w:pPr>
            <w:r>
              <w:rPr>
                <w:rFonts w:ascii="Calibri" w:hAnsi="Calibri" w:cs="Calibri"/>
                <w:color w:val="000000"/>
              </w:rPr>
              <w:t>Can you update the TOC and update the Navigation menus in an existing Project?</w:t>
            </w:r>
          </w:p>
          <w:p w14:paraId="321AC4F9"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35A4E6AD" w14:textId="7BB4D0A6" w:rsidR="00EF0DDA" w:rsidRDefault="00EF0DDA" w:rsidP="00EF0DDA">
            <w:pPr>
              <w:rPr>
                <w:rFonts w:ascii="Calibri" w:hAnsi="Calibri" w:cs="Calibri"/>
                <w:color w:val="000000"/>
              </w:rPr>
            </w:pPr>
            <w:r>
              <w:rPr>
                <w:rFonts w:ascii="Calibri" w:hAnsi="Calibri" w:cs="Calibri"/>
                <w:color w:val="000000"/>
              </w:rPr>
              <w:t xml:space="preserve">At this time, that styling and </w:t>
            </w:r>
            <w:r w:rsidR="00691AA2">
              <w:rPr>
                <w:rFonts w:ascii="Calibri" w:hAnsi="Calibri" w:cs="Calibri"/>
                <w:color w:val="000000"/>
              </w:rPr>
              <w:t>project</w:t>
            </w:r>
            <w:r>
              <w:rPr>
                <w:rFonts w:ascii="Calibri" w:hAnsi="Calibri" w:cs="Calibri"/>
                <w:color w:val="000000"/>
              </w:rPr>
              <w:t xml:space="preserve"> organization work is done in Flare Desktop. Stay tuned</w:t>
            </w:r>
            <w:r w:rsidR="00691AA2">
              <w:rPr>
                <w:rFonts w:ascii="Calibri" w:hAnsi="Calibri" w:cs="Calibri"/>
                <w:color w:val="000000"/>
              </w:rPr>
              <w:t xml:space="preserve">, though, more updates are </w:t>
            </w:r>
            <w:r>
              <w:rPr>
                <w:rFonts w:ascii="Calibri" w:hAnsi="Calibri" w:cs="Calibri"/>
                <w:color w:val="000000"/>
              </w:rPr>
              <w:t>coming!</w:t>
            </w:r>
          </w:p>
          <w:p w14:paraId="480363C4" w14:textId="77777777" w:rsidR="000D235D" w:rsidRDefault="000D235D" w:rsidP="000D235D">
            <w:pPr>
              <w:rPr>
                <w:rFonts w:ascii="Calibri" w:hAnsi="Calibri" w:cs="Calibri"/>
                <w:color w:val="000000"/>
              </w:rPr>
            </w:pPr>
          </w:p>
        </w:tc>
      </w:tr>
      <w:tr w:rsidR="000D235D" w14:paraId="172BC8F2"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48344331" w14:textId="77777777" w:rsidR="00EF0DDA" w:rsidRDefault="00EF0DDA" w:rsidP="00EF0DDA">
            <w:pPr>
              <w:rPr>
                <w:rFonts w:ascii="Calibri" w:hAnsi="Calibri" w:cs="Calibri"/>
                <w:color w:val="000000"/>
              </w:rPr>
            </w:pPr>
            <w:r>
              <w:rPr>
                <w:rFonts w:ascii="Calibri" w:hAnsi="Calibri" w:cs="Calibri"/>
                <w:color w:val="000000"/>
              </w:rPr>
              <w:t>Instead of committing each file in Flare online, we need an option to do a commit of multiple file changes as well.</w:t>
            </w:r>
          </w:p>
          <w:p w14:paraId="396248AF"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65484AFE" w14:textId="77777777" w:rsidR="002258C7" w:rsidRDefault="002258C7" w:rsidP="002258C7">
            <w:pPr>
              <w:rPr>
                <w:rFonts w:ascii="Calibri" w:hAnsi="Calibri" w:cs="Calibri"/>
                <w:color w:val="000000"/>
              </w:rPr>
            </w:pPr>
            <w:r>
              <w:rPr>
                <w:rFonts w:ascii="Calibri" w:hAnsi="Calibri" w:cs="Calibri"/>
                <w:color w:val="000000"/>
              </w:rPr>
              <w:t>This is supported using the workspace overview</w:t>
            </w:r>
          </w:p>
          <w:p w14:paraId="0A8B258A" w14:textId="77777777" w:rsidR="000D235D" w:rsidRDefault="000D235D" w:rsidP="000D235D">
            <w:pPr>
              <w:rPr>
                <w:rFonts w:ascii="Calibri" w:hAnsi="Calibri" w:cs="Calibri"/>
                <w:color w:val="000000"/>
              </w:rPr>
            </w:pPr>
          </w:p>
        </w:tc>
      </w:tr>
      <w:tr w:rsidR="000D235D" w14:paraId="461BA85E"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8DFE7AE" w14:textId="77777777" w:rsidR="002258C7" w:rsidRDefault="002258C7" w:rsidP="002258C7">
            <w:pPr>
              <w:rPr>
                <w:rFonts w:ascii="Calibri" w:hAnsi="Calibri" w:cs="Calibri"/>
                <w:color w:val="000000"/>
              </w:rPr>
            </w:pPr>
            <w:r>
              <w:rPr>
                <w:rFonts w:ascii="Calibri" w:hAnsi="Calibri" w:cs="Calibri"/>
                <w:color w:val="000000"/>
              </w:rPr>
              <w:t>Can users access templates from Flare Online (e.g., snippet or topic templates stored in a shared server)? And/or is there a place to save the templates in Flare Online?</w:t>
            </w:r>
          </w:p>
          <w:p w14:paraId="43B1CE7E"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449BB01C" w14:textId="215EC2FD" w:rsidR="002258C7" w:rsidRDefault="002258C7" w:rsidP="002258C7">
            <w:pPr>
              <w:rPr>
                <w:rFonts w:ascii="Calibri" w:hAnsi="Calibri" w:cs="Calibri"/>
                <w:color w:val="000000"/>
              </w:rPr>
            </w:pPr>
            <w:r>
              <w:rPr>
                <w:rFonts w:ascii="Calibri" w:hAnsi="Calibri" w:cs="Calibri"/>
                <w:color w:val="000000"/>
              </w:rPr>
              <w:t>New topics and snippets can be created from another topic or snippet as a 'template' file</w:t>
            </w:r>
            <w:r w:rsidR="00691AA2">
              <w:rPr>
                <w:rFonts w:ascii="Calibri" w:hAnsi="Calibri" w:cs="Calibri"/>
                <w:color w:val="000000"/>
              </w:rPr>
              <w:t>. However,</w:t>
            </w:r>
            <w:r>
              <w:rPr>
                <w:rFonts w:ascii="Calibri" w:hAnsi="Calibri" w:cs="Calibri"/>
                <w:color w:val="000000"/>
              </w:rPr>
              <w:t xml:space="preserve"> they are not stored on an external server. When new topics or snippets are created in Flare online, there is an option to "copy from" which uses the selected file a basis for the new one</w:t>
            </w:r>
          </w:p>
          <w:p w14:paraId="174B7D89" w14:textId="77777777" w:rsidR="000D235D" w:rsidRDefault="000D235D" w:rsidP="000D235D">
            <w:pPr>
              <w:rPr>
                <w:rFonts w:ascii="Calibri" w:hAnsi="Calibri" w:cs="Calibri"/>
                <w:color w:val="000000"/>
              </w:rPr>
            </w:pPr>
          </w:p>
        </w:tc>
      </w:tr>
      <w:tr w:rsidR="000D235D" w14:paraId="415BA72F"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7B47EC86" w14:textId="77777777" w:rsidR="002258C7" w:rsidRDefault="002258C7" w:rsidP="002258C7">
            <w:pPr>
              <w:rPr>
                <w:rFonts w:ascii="Calibri" w:hAnsi="Calibri" w:cs="Calibri"/>
                <w:color w:val="000000"/>
              </w:rPr>
            </w:pPr>
            <w:r>
              <w:rPr>
                <w:rFonts w:ascii="Calibri" w:hAnsi="Calibri" w:cs="Calibri"/>
                <w:color w:val="000000"/>
              </w:rPr>
              <w:lastRenderedPageBreak/>
              <w:t>Maybe I missed this bit, but if you want to use AI, is it build-in with Flare Online, or do you need to set up your own e.g. with your company's Microsoft CoPilot instance?</w:t>
            </w:r>
          </w:p>
          <w:p w14:paraId="565AE3FB"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77E9046C" w14:textId="632C5F4C" w:rsidR="000D235D" w:rsidRDefault="002258C7" w:rsidP="000D235D">
            <w:pPr>
              <w:rPr>
                <w:rFonts w:ascii="Calibri" w:hAnsi="Calibri" w:cs="Calibri"/>
                <w:color w:val="000000"/>
              </w:rPr>
            </w:pPr>
            <w:r>
              <w:rPr>
                <w:rFonts w:ascii="Calibri" w:hAnsi="Calibri" w:cs="Calibri"/>
                <w:color w:val="000000"/>
              </w:rPr>
              <w:t xml:space="preserve">AI Assist is the name for the integration of artificial intelligence (AI)—and specifically </w:t>
            </w:r>
            <w:r w:rsidR="00691AA2">
              <w:rPr>
                <w:rFonts w:ascii="Calibri" w:hAnsi="Calibri" w:cs="Calibri"/>
                <w:color w:val="000000"/>
              </w:rPr>
              <w:t>ChatGPT from</w:t>
            </w:r>
            <w:r>
              <w:rPr>
                <w:rFonts w:ascii="Calibri" w:hAnsi="Calibri" w:cs="Calibri"/>
                <w:color w:val="000000"/>
              </w:rPr>
              <w:t xml:space="preserve"> OpenAI—into MadCap Flare Online. When you hook your ChatGPT account to AI Assist in Flare Online, be aware of the different versions of ChatGPT, as well as the application programming interface (API) key that you will need.</w:t>
            </w:r>
            <w:r>
              <w:rPr>
                <w:rFonts w:ascii="Calibri" w:hAnsi="Calibri" w:cs="Calibri"/>
                <w:color w:val="000000"/>
              </w:rPr>
              <w:br/>
            </w:r>
            <w:r>
              <w:rPr>
                <w:rFonts w:ascii="Calibri" w:hAnsi="Calibri" w:cs="Calibri"/>
                <w:color w:val="000000"/>
              </w:rPr>
              <w:br/>
            </w:r>
            <w:r>
              <w:rPr>
                <w:rStyle w:val="font201"/>
              </w:rPr>
              <w:t xml:space="preserve">ChatGPT Versions: </w:t>
            </w:r>
            <w:r>
              <w:rPr>
                <w:rStyle w:val="font01"/>
              </w:rPr>
              <w:t>OpenAI offers both free and paid accounts. The paid version (also called "ChatGPT Plus") offers more in terms of architecture, training data, performance, and applications.</w:t>
            </w:r>
            <w:r>
              <w:rPr>
                <w:rFonts w:ascii="Calibri" w:hAnsi="Calibri" w:cs="Calibri"/>
                <w:color w:val="000000"/>
              </w:rPr>
              <w:br/>
            </w:r>
            <w:r>
              <w:rPr>
                <w:rFonts w:ascii="Calibri" w:hAnsi="Calibri" w:cs="Calibri"/>
                <w:color w:val="000000"/>
              </w:rPr>
              <w:br/>
            </w:r>
            <w:r>
              <w:rPr>
                <w:rStyle w:val="font201"/>
              </w:rPr>
              <w:t>API Key:</w:t>
            </w:r>
            <w:r>
              <w:rPr>
                <w:rStyle w:val="font01"/>
              </w:rPr>
              <w:t xml:space="preserve"> To integrate a ChatGPT account with Flare Online, you will need an API key, which requires payment to OpenAI. This is true whether you are using GPT-3.5, GPT-4, or GPT-4o as the model. If you do not set up payment for an API key, you will notice that your use of ChatGPT inside Flare Online will expire after a certain amount of time or level of usage. As with any AI, it is important to be aware of certain cautions. For more information on things to consider visit: https://documentation.madcapsoftware.com/flare-online/Content/Flare-Online/Projects/Step2-Authoring/AI-Assist/General-Information/Cautions-ChatGPT.htm</w:t>
            </w:r>
          </w:p>
        </w:tc>
      </w:tr>
      <w:tr w:rsidR="000D235D" w14:paraId="5BF54C41"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4B9E3D4C" w14:textId="77777777" w:rsidR="002258C7" w:rsidRDefault="002258C7" w:rsidP="002258C7">
            <w:pPr>
              <w:rPr>
                <w:rFonts w:ascii="Calibri" w:hAnsi="Calibri" w:cs="Calibri"/>
                <w:color w:val="000000"/>
              </w:rPr>
            </w:pPr>
            <w:r>
              <w:rPr>
                <w:rFonts w:ascii="Calibri" w:hAnsi="Calibri" w:cs="Calibri"/>
                <w:color w:val="000000"/>
              </w:rPr>
              <w:t>How is the performance of the editor when working on large/complex topics compared to the desktop version? On par or faster?</w:t>
            </w:r>
          </w:p>
          <w:p w14:paraId="3D2500D1"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48C82904" w14:textId="77777777" w:rsidR="002258C7" w:rsidRDefault="002258C7" w:rsidP="002258C7">
            <w:pPr>
              <w:rPr>
                <w:rFonts w:ascii="Calibri" w:hAnsi="Calibri" w:cs="Calibri"/>
                <w:color w:val="000000"/>
              </w:rPr>
            </w:pPr>
            <w:r>
              <w:rPr>
                <w:rFonts w:ascii="Calibri" w:hAnsi="Calibri" w:cs="Calibri"/>
                <w:color w:val="000000"/>
              </w:rPr>
              <w:t>IT may depend on your internet connection at the moment, but it feels much faster</w:t>
            </w:r>
          </w:p>
          <w:p w14:paraId="4F9D2DDD" w14:textId="77777777" w:rsidR="000D235D" w:rsidRDefault="000D235D" w:rsidP="000D235D">
            <w:pPr>
              <w:rPr>
                <w:rFonts w:ascii="Calibri" w:hAnsi="Calibri" w:cs="Calibri"/>
                <w:color w:val="000000"/>
              </w:rPr>
            </w:pPr>
          </w:p>
        </w:tc>
      </w:tr>
      <w:tr w:rsidR="000D235D" w14:paraId="08D492B7"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ADBE259" w14:textId="107249F0" w:rsidR="006B4CD2" w:rsidRDefault="006B4CD2" w:rsidP="006B4CD2">
            <w:pPr>
              <w:rPr>
                <w:rFonts w:ascii="Calibri" w:hAnsi="Calibri" w:cs="Calibri"/>
                <w:color w:val="000000"/>
              </w:rPr>
            </w:pPr>
            <w:r>
              <w:rPr>
                <w:rFonts w:ascii="Calibri" w:hAnsi="Calibri" w:cs="Calibri"/>
                <w:color w:val="000000"/>
              </w:rPr>
              <w:lastRenderedPageBreak/>
              <w:t>You mentioned that the AI feature used "Your" ChatGPT. Does that mean we would have to license our own AI service and connect it? If you have a built-in AI service, what service is it</w:t>
            </w:r>
            <w:r w:rsidR="00CE0D30">
              <w:rPr>
                <w:rFonts w:ascii="Calibri" w:hAnsi="Calibri" w:cs="Calibri"/>
                <w:color w:val="000000"/>
              </w:rPr>
              <w:t>,</w:t>
            </w:r>
            <w:r>
              <w:rPr>
                <w:rFonts w:ascii="Calibri" w:hAnsi="Calibri" w:cs="Calibri"/>
                <w:color w:val="000000"/>
              </w:rPr>
              <w:t xml:space="preserve"> and how is the licensing/privacy handled?</w:t>
            </w:r>
          </w:p>
          <w:p w14:paraId="5058740B" w14:textId="77777777" w:rsidR="000D235D" w:rsidRDefault="000D235D"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6D35F50F" w14:textId="0EE031D5" w:rsidR="006B4CD2" w:rsidRDefault="006B4CD2" w:rsidP="006B4CD2">
            <w:pPr>
              <w:rPr>
                <w:rFonts w:ascii="Calibri" w:hAnsi="Calibri" w:cs="Calibri"/>
                <w:color w:val="000000"/>
              </w:rPr>
            </w:pPr>
            <w:r>
              <w:rPr>
                <w:rFonts w:ascii="Calibri" w:hAnsi="Calibri" w:cs="Calibri"/>
                <w:color w:val="000000"/>
              </w:rPr>
              <w:t>At this time, yes - you are using your own chatGPT account, which is connected to your Flare Online license via api key: https://documentation.madcapsoftware.com/flare-online/Content/Flare-Online/Projects/Step2-Authoring/AI-Assist/Main-Activities/Connecting-ChatGPT-Account.htm  At this time, ChatGPT is the integration but we are always looking to expand this capability to other</w:t>
            </w:r>
            <w:r w:rsidR="00CE0D30">
              <w:rPr>
                <w:rFonts w:ascii="Calibri" w:hAnsi="Calibri" w:cs="Calibri"/>
                <w:color w:val="000000"/>
              </w:rPr>
              <w:t xml:space="preserve"> </w:t>
            </w:r>
            <w:r>
              <w:rPr>
                <w:rFonts w:ascii="Calibri" w:hAnsi="Calibri" w:cs="Calibri"/>
                <w:color w:val="000000"/>
              </w:rPr>
              <w:t>engines.</w:t>
            </w:r>
          </w:p>
          <w:p w14:paraId="6C68BAD6" w14:textId="77777777" w:rsidR="000D235D" w:rsidRDefault="000D235D" w:rsidP="000D235D">
            <w:pPr>
              <w:rPr>
                <w:rFonts w:ascii="Calibri" w:hAnsi="Calibri" w:cs="Calibri"/>
                <w:color w:val="000000"/>
              </w:rPr>
            </w:pPr>
          </w:p>
        </w:tc>
      </w:tr>
      <w:tr w:rsidR="002258C7" w14:paraId="13B84C48"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1D4AFAE9" w14:textId="77777777" w:rsidR="006B4CD2" w:rsidRDefault="006B4CD2" w:rsidP="006B4CD2">
            <w:pPr>
              <w:rPr>
                <w:rFonts w:ascii="Calibri" w:hAnsi="Calibri" w:cs="Calibri"/>
                <w:color w:val="000000"/>
              </w:rPr>
            </w:pPr>
            <w:r>
              <w:rPr>
                <w:rFonts w:ascii="Calibri" w:hAnsi="Calibri" w:cs="Calibri"/>
                <w:color w:val="000000"/>
              </w:rPr>
              <w:t>When you send your content for review to a SME reviewer, can you see their live comments/additions in Flare Online? or only other Authors?</w:t>
            </w:r>
          </w:p>
          <w:p w14:paraId="5829B11E"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6336B9F5" w14:textId="77777777" w:rsidR="006B4CD2" w:rsidRDefault="006B4CD2" w:rsidP="006B4CD2">
            <w:pPr>
              <w:rPr>
                <w:rFonts w:ascii="Calibri" w:hAnsi="Calibri" w:cs="Calibri"/>
                <w:color w:val="000000"/>
              </w:rPr>
            </w:pPr>
            <w:r>
              <w:rPr>
                <w:rFonts w:ascii="Calibri" w:hAnsi="Calibri" w:cs="Calibri"/>
                <w:color w:val="000000"/>
              </w:rPr>
              <w:t>Yes, authors (and SMEs invited to the review package) can see the active content/status of files in an active review cycle</w:t>
            </w:r>
          </w:p>
          <w:p w14:paraId="527CAAFB" w14:textId="77777777" w:rsidR="002258C7" w:rsidRDefault="002258C7" w:rsidP="000D235D">
            <w:pPr>
              <w:rPr>
                <w:rFonts w:ascii="Calibri" w:hAnsi="Calibri" w:cs="Calibri"/>
                <w:color w:val="000000"/>
              </w:rPr>
            </w:pPr>
          </w:p>
        </w:tc>
      </w:tr>
      <w:tr w:rsidR="002258C7" w14:paraId="5F865283"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957BBA8" w14:textId="77777777" w:rsidR="006B4CD2" w:rsidRDefault="006B4CD2" w:rsidP="006B4CD2">
            <w:pPr>
              <w:rPr>
                <w:rFonts w:ascii="Calibri" w:hAnsi="Calibri" w:cs="Calibri"/>
                <w:color w:val="000000"/>
              </w:rPr>
            </w:pPr>
            <w:r>
              <w:rPr>
                <w:rFonts w:ascii="Calibri" w:hAnsi="Calibri" w:cs="Calibri"/>
                <w:color w:val="000000"/>
              </w:rPr>
              <w:t>How do you know that the text that AI recommends is not plagiarized?</w:t>
            </w:r>
          </w:p>
          <w:p w14:paraId="3CE18CD4"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63FB4395" w14:textId="6AE48E83" w:rsidR="002258C7" w:rsidRDefault="006B4CD2" w:rsidP="000D235D">
            <w:pPr>
              <w:rPr>
                <w:rFonts w:ascii="Calibri" w:hAnsi="Calibri" w:cs="Calibri"/>
                <w:color w:val="000000"/>
              </w:rPr>
            </w:pPr>
            <w:r>
              <w:rPr>
                <w:rFonts w:ascii="Calibri" w:hAnsi="Calibri" w:cs="Calibri"/>
                <w:color w:val="000000"/>
              </w:rPr>
              <w:t xml:space="preserve">While ChatGPT itself doesn't plagiarize in the traditional sense of direct copying, its outputs can be similar to existing content, raising concerns about plagiarism. Users are responsible for ensuring that the content they use, including AI-generated text, is original and properly attributed. </w:t>
            </w:r>
          </w:p>
          <w:p w14:paraId="30570DE2" w14:textId="77777777" w:rsidR="006B4CD2" w:rsidRDefault="006B4CD2" w:rsidP="006B4CD2">
            <w:pPr>
              <w:rPr>
                <w:rFonts w:ascii="Calibri" w:hAnsi="Calibri" w:cs="Calibri"/>
                <w:color w:val="000000"/>
              </w:rPr>
            </w:pPr>
          </w:p>
          <w:p w14:paraId="33E47C6E" w14:textId="16BC6AF3" w:rsidR="006B4CD2" w:rsidRPr="006B4CD2" w:rsidRDefault="006B4CD2" w:rsidP="006B4CD2">
            <w:pPr>
              <w:tabs>
                <w:tab w:val="left" w:pos="1335"/>
              </w:tabs>
              <w:rPr>
                <w:rFonts w:ascii="Calibri" w:hAnsi="Calibri" w:cs="Calibri"/>
              </w:rPr>
            </w:pPr>
            <w:r>
              <w:rPr>
                <w:rFonts w:ascii="Calibri" w:hAnsi="Calibri" w:cs="Calibri"/>
              </w:rPr>
              <w:tab/>
            </w:r>
          </w:p>
        </w:tc>
      </w:tr>
      <w:tr w:rsidR="002258C7" w14:paraId="516FBAE0"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E27DACD" w14:textId="77777777" w:rsidR="00E200C8" w:rsidRDefault="00E200C8" w:rsidP="00E200C8">
            <w:pPr>
              <w:rPr>
                <w:rFonts w:ascii="Calibri" w:hAnsi="Calibri" w:cs="Calibri"/>
                <w:color w:val="000000"/>
              </w:rPr>
            </w:pPr>
            <w:r>
              <w:rPr>
                <w:rFonts w:ascii="Calibri" w:hAnsi="Calibri" w:cs="Calibri"/>
                <w:color w:val="000000"/>
              </w:rPr>
              <w:t>Is the information submitted into the AI assist private, or is it used to train the bots? I'm concerned about the privacy of the information we ask the AI assist to help us with.</w:t>
            </w:r>
          </w:p>
          <w:p w14:paraId="475C633D"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3E5802C9" w14:textId="5B581EBD" w:rsidR="002258C7" w:rsidRDefault="00E200C8" w:rsidP="000D235D">
            <w:pPr>
              <w:rPr>
                <w:rFonts w:ascii="Calibri" w:hAnsi="Calibri" w:cs="Calibri"/>
                <w:color w:val="000000"/>
              </w:rPr>
            </w:pPr>
            <w:r>
              <w:rPr>
                <w:rFonts w:ascii="Calibri" w:hAnsi="Calibri" w:cs="Calibri"/>
                <w:color w:val="000000"/>
              </w:rPr>
              <w:t xml:space="preserve">While incredibly powerful and useful, using ChatGPT from </w:t>
            </w:r>
            <w:r w:rsidR="00CE0D30">
              <w:rPr>
                <w:rFonts w:ascii="Calibri" w:hAnsi="Calibri" w:cs="Calibri"/>
                <w:color w:val="000000"/>
              </w:rPr>
              <w:t>OpenAI</w:t>
            </w:r>
            <w:r>
              <w:rPr>
                <w:rFonts w:ascii="Calibri" w:hAnsi="Calibri" w:cs="Calibri"/>
                <w:color w:val="000000"/>
              </w:rPr>
              <w:t xml:space="preserve"> is something you will need to consider for your business, which is one of the reasons why it is not enabled by default. It needs to be enabled by admins, and using it is permissionable for each author by admins.  </w:t>
            </w:r>
          </w:p>
        </w:tc>
      </w:tr>
      <w:tr w:rsidR="002258C7" w14:paraId="796411AA"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2F82D773" w14:textId="77777777" w:rsidR="00E200C8" w:rsidRDefault="00E200C8" w:rsidP="00E200C8">
            <w:pPr>
              <w:rPr>
                <w:rFonts w:ascii="Calibri" w:hAnsi="Calibri" w:cs="Calibri"/>
                <w:color w:val="000000"/>
              </w:rPr>
            </w:pPr>
            <w:r>
              <w:rPr>
                <w:rFonts w:ascii="Calibri" w:hAnsi="Calibri" w:cs="Calibri"/>
                <w:color w:val="000000"/>
              </w:rPr>
              <w:lastRenderedPageBreak/>
              <w:t>Do you have shops using Flare where full time writers use the Flare UI, but developers edit topics directly in Git to support a Docs-as-Code model?</w:t>
            </w:r>
          </w:p>
          <w:p w14:paraId="4D511F98"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76C41B16" w14:textId="77777777" w:rsidR="00E200C8" w:rsidRDefault="00E200C8" w:rsidP="00E200C8">
            <w:pPr>
              <w:rPr>
                <w:rFonts w:ascii="Calibri" w:hAnsi="Calibri" w:cs="Calibri"/>
                <w:color w:val="000000"/>
              </w:rPr>
            </w:pPr>
            <w:r>
              <w:rPr>
                <w:rFonts w:ascii="Calibri" w:hAnsi="Calibri" w:cs="Calibri"/>
                <w:color w:val="000000"/>
              </w:rPr>
              <w:t>Yes! Using Flare online can be incredibly useful for this.</w:t>
            </w:r>
          </w:p>
          <w:p w14:paraId="3C35DCCA" w14:textId="77777777" w:rsidR="002258C7" w:rsidRDefault="002258C7" w:rsidP="000D235D">
            <w:pPr>
              <w:rPr>
                <w:rFonts w:ascii="Calibri" w:hAnsi="Calibri" w:cs="Calibri"/>
                <w:color w:val="000000"/>
              </w:rPr>
            </w:pPr>
          </w:p>
        </w:tc>
      </w:tr>
      <w:tr w:rsidR="002258C7" w14:paraId="2350AEBB"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2CA13B9" w14:textId="77777777" w:rsidR="00E200C8" w:rsidRDefault="00E200C8" w:rsidP="00E200C8">
            <w:pPr>
              <w:rPr>
                <w:rFonts w:ascii="Calibri" w:hAnsi="Calibri" w:cs="Calibri"/>
                <w:color w:val="000000"/>
              </w:rPr>
            </w:pPr>
            <w:r>
              <w:rPr>
                <w:rFonts w:ascii="Calibri" w:hAnsi="Calibri" w:cs="Calibri"/>
                <w:color w:val="000000"/>
              </w:rPr>
              <w:t>If a user holds an author seat in Flare desktop are the automatically an author in Flare Online or does that require 2 licenses - one for each??</w:t>
            </w:r>
          </w:p>
          <w:p w14:paraId="6583ED26"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12DC0F8" w14:textId="4F498417" w:rsidR="002258C7" w:rsidRDefault="00E200C8" w:rsidP="000D235D">
            <w:pPr>
              <w:rPr>
                <w:rFonts w:ascii="Calibri" w:hAnsi="Calibri" w:cs="Calibri"/>
                <w:color w:val="000000"/>
              </w:rPr>
            </w:pPr>
            <w:r>
              <w:rPr>
                <w:rFonts w:ascii="Calibri" w:hAnsi="Calibri" w:cs="Calibri"/>
                <w:color w:val="000000"/>
              </w:rPr>
              <w:t xml:space="preserve">Not automatically, but a flare desktop user should also be a flare online author. Admins in Flare Online can manage the users, and invite team members to Flare online as authors. </w:t>
            </w:r>
          </w:p>
        </w:tc>
      </w:tr>
      <w:tr w:rsidR="002258C7" w14:paraId="316AE6BF"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790EE4CC" w14:textId="77777777" w:rsidR="00E200C8" w:rsidRDefault="00E200C8" w:rsidP="00E200C8">
            <w:pPr>
              <w:rPr>
                <w:rFonts w:ascii="Calibri" w:hAnsi="Calibri" w:cs="Calibri"/>
                <w:color w:val="000000"/>
              </w:rPr>
            </w:pPr>
            <w:r>
              <w:rPr>
                <w:rFonts w:ascii="Calibri" w:hAnsi="Calibri" w:cs="Calibri"/>
                <w:color w:val="000000"/>
              </w:rPr>
              <w:t>Does Flare Online have the Build Primary, View Primary, and Publish Primary functions? Or do we still need to use the desktop Flare to publish our work?</w:t>
            </w:r>
          </w:p>
          <w:p w14:paraId="2C741DE3"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7DAB5864" w14:textId="4233DA16" w:rsidR="002258C7" w:rsidRDefault="003241D0" w:rsidP="000D235D">
            <w:pPr>
              <w:rPr>
                <w:rFonts w:ascii="Calibri" w:hAnsi="Calibri" w:cs="Calibri"/>
                <w:color w:val="000000"/>
              </w:rPr>
            </w:pPr>
            <w:r>
              <w:rPr>
                <w:rFonts w:ascii="Calibri" w:hAnsi="Calibri" w:cs="Calibri"/>
                <w:color w:val="000000"/>
              </w:rPr>
              <w:t xml:space="preserve">At this time, it does not. You can quickly build and publish any target or a target on any branch in Flare online, and it can be scheduled as well: https://documentation.madcapsoftware.com/flare-online/Content/Flare-Online/Projects/Step5-Building-Output/Main-Activities/Generating-Scheduling-Builds.htm </w:t>
            </w:r>
          </w:p>
        </w:tc>
      </w:tr>
      <w:tr w:rsidR="002258C7" w14:paraId="3F14AB26"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36F38E19" w14:textId="77777777" w:rsidR="003241D0" w:rsidRDefault="003241D0" w:rsidP="003241D0">
            <w:pPr>
              <w:rPr>
                <w:rFonts w:ascii="Calibri" w:hAnsi="Calibri" w:cs="Calibri"/>
                <w:color w:val="000000"/>
              </w:rPr>
            </w:pPr>
            <w:r>
              <w:rPr>
                <w:rFonts w:ascii="Calibri" w:hAnsi="Calibri" w:cs="Calibri"/>
                <w:color w:val="000000"/>
              </w:rPr>
              <w:t>Is there a way to lock out folks from editing template files?</w:t>
            </w:r>
          </w:p>
          <w:p w14:paraId="57D306FD"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4CB4CC91" w14:textId="6CAC5BD5" w:rsidR="003241D0" w:rsidRDefault="003241D0" w:rsidP="003241D0">
            <w:pPr>
              <w:rPr>
                <w:rFonts w:ascii="Calibri" w:hAnsi="Calibri" w:cs="Calibri"/>
                <w:color w:val="000000"/>
              </w:rPr>
            </w:pPr>
            <w:r>
              <w:rPr>
                <w:rFonts w:ascii="Calibri" w:hAnsi="Calibri" w:cs="Calibri"/>
                <w:color w:val="000000"/>
              </w:rPr>
              <w:t>At this time</w:t>
            </w:r>
            <w:r w:rsidR="00CE0D30">
              <w:rPr>
                <w:rFonts w:ascii="Calibri" w:hAnsi="Calibri" w:cs="Calibri"/>
                <w:color w:val="000000"/>
              </w:rPr>
              <w:t>,</w:t>
            </w:r>
            <w:r>
              <w:rPr>
                <w:rFonts w:ascii="Calibri" w:hAnsi="Calibri" w:cs="Calibri"/>
                <w:color w:val="000000"/>
              </w:rPr>
              <w:t xml:space="preserve"> no. It would be best to establish a practice so that the team knows the project architecture</w:t>
            </w:r>
            <w:r w:rsidR="00CE0D30">
              <w:rPr>
                <w:rFonts w:ascii="Calibri" w:hAnsi="Calibri" w:cs="Calibri"/>
                <w:color w:val="000000"/>
              </w:rPr>
              <w:t>.</w:t>
            </w:r>
          </w:p>
          <w:p w14:paraId="55BFEDDA" w14:textId="77777777" w:rsidR="002258C7" w:rsidRDefault="002258C7" w:rsidP="000D235D">
            <w:pPr>
              <w:rPr>
                <w:rFonts w:ascii="Calibri" w:hAnsi="Calibri" w:cs="Calibri"/>
                <w:color w:val="000000"/>
              </w:rPr>
            </w:pPr>
          </w:p>
        </w:tc>
      </w:tr>
      <w:tr w:rsidR="002258C7" w14:paraId="18869BF7"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2A5CC00E" w14:textId="77777777" w:rsidR="0092415D" w:rsidRDefault="0092415D" w:rsidP="0092415D">
            <w:pPr>
              <w:rPr>
                <w:rFonts w:ascii="Calibri" w:hAnsi="Calibri" w:cs="Calibri"/>
                <w:color w:val="000000"/>
              </w:rPr>
            </w:pPr>
            <w:r>
              <w:rPr>
                <w:rFonts w:ascii="Calibri" w:hAnsi="Calibri" w:cs="Calibri"/>
                <w:color w:val="000000"/>
              </w:rPr>
              <w:lastRenderedPageBreak/>
              <w:t>Is MCF online connected to Capture like MCF desktop? How do we add figures/graphics to our content?</w:t>
            </w:r>
          </w:p>
          <w:p w14:paraId="1BA12D43" w14:textId="77777777" w:rsidR="002258C7" w:rsidRDefault="002258C7"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1522C9F" w14:textId="13FD56A3" w:rsidR="002258C7" w:rsidRDefault="0092415D" w:rsidP="000D235D">
            <w:pPr>
              <w:rPr>
                <w:rFonts w:ascii="Calibri" w:hAnsi="Calibri" w:cs="Calibri"/>
                <w:color w:val="000000"/>
              </w:rPr>
            </w:pPr>
            <w:r>
              <w:rPr>
                <w:rFonts w:ascii="Calibri" w:hAnsi="Calibri" w:cs="Calibri"/>
                <w:color w:val="000000"/>
              </w:rPr>
              <w:t xml:space="preserve">At this time, Capture is integrated into Flare destop for things like single sourcing.  </w:t>
            </w:r>
            <w:r w:rsidR="00CE0D30">
              <w:rPr>
                <w:rFonts w:ascii="Calibri" w:hAnsi="Calibri" w:cs="Calibri"/>
                <w:color w:val="000000"/>
              </w:rPr>
              <w:t>However</w:t>
            </w:r>
            <w:r>
              <w:rPr>
                <w:rFonts w:ascii="Calibri" w:hAnsi="Calibri" w:cs="Calibri"/>
                <w:color w:val="000000"/>
              </w:rPr>
              <w:t>, you can work with images generated from Capture or other image editing tools. For more information on working with images in Flare Online visit: https://documentation.madcapsoftware.com/flare-online/Content/Flare-Online/Projects/Step2-Authoring/Images/Images.htm</w:t>
            </w:r>
          </w:p>
        </w:tc>
      </w:tr>
      <w:tr w:rsidR="003241D0" w14:paraId="65D4C0F3"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1DB077A" w14:textId="77777777" w:rsidR="0092415D" w:rsidRDefault="0092415D" w:rsidP="0092415D">
            <w:pPr>
              <w:rPr>
                <w:rFonts w:ascii="Calibri" w:hAnsi="Calibri" w:cs="Calibri"/>
                <w:color w:val="000000"/>
              </w:rPr>
            </w:pPr>
            <w:r>
              <w:rPr>
                <w:rFonts w:ascii="Calibri" w:hAnsi="Calibri" w:cs="Calibri"/>
                <w:color w:val="000000"/>
              </w:rPr>
              <w:t>How about PageLayouts?</w:t>
            </w:r>
          </w:p>
          <w:p w14:paraId="6A1559A0" w14:textId="77777777" w:rsidR="003241D0" w:rsidRDefault="003241D0"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5F8CB1AE" w14:textId="77777777" w:rsidR="0092415D" w:rsidRDefault="0092415D" w:rsidP="0092415D">
            <w:pPr>
              <w:rPr>
                <w:rFonts w:ascii="Calibri" w:hAnsi="Calibri" w:cs="Calibri"/>
                <w:color w:val="000000"/>
              </w:rPr>
            </w:pPr>
            <w:r>
              <w:rPr>
                <w:rFonts w:ascii="Calibri" w:hAnsi="Calibri" w:cs="Calibri"/>
                <w:color w:val="000000"/>
              </w:rPr>
              <w:t xml:space="preserve">At the moment, creating page layouts is not available in flare online. For that, use Flare desktop to design them. </w:t>
            </w:r>
          </w:p>
          <w:p w14:paraId="501C3973" w14:textId="77777777" w:rsidR="003241D0" w:rsidRDefault="003241D0" w:rsidP="000D235D">
            <w:pPr>
              <w:rPr>
                <w:rFonts w:ascii="Calibri" w:hAnsi="Calibri" w:cs="Calibri"/>
                <w:color w:val="000000"/>
              </w:rPr>
            </w:pPr>
          </w:p>
        </w:tc>
      </w:tr>
      <w:tr w:rsidR="003241D0" w14:paraId="4203DA59"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50663687" w14:textId="6BF5D4C9" w:rsidR="003241D0" w:rsidRDefault="0092415D" w:rsidP="000D235D">
            <w:pPr>
              <w:rPr>
                <w:rFonts w:ascii="Calibri" w:hAnsi="Calibri" w:cs="Calibri"/>
                <w:color w:val="000000"/>
              </w:rPr>
            </w:pPr>
            <w:r>
              <w:rPr>
                <w:rFonts w:ascii="Calibri" w:hAnsi="Calibri" w:cs="Calibri"/>
                <w:color w:val="000000"/>
              </w:rPr>
              <w:t>In our Central (Flare Online) instance, we all have the same access rights, but we mostly use desktop Flare. I can make some changes to limit what others can do. But unless I am wrong, can they just change those permissions again? If I uncheck User Administration for them, would that mean they can't?</w:t>
            </w: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2F975FC5" w14:textId="77777777" w:rsidR="0092415D" w:rsidRDefault="0092415D" w:rsidP="0092415D">
            <w:pPr>
              <w:rPr>
                <w:rFonts w:ascii="Calibri" w:hAnsi="Calibri" w:cs="Calibri"/>
                <w:color w:val="000000"/>
              </w:rPr>
            </w:pPr>
            <w:r>
              <w:rPr>
                <w:rFonts w:ascii="Calibri" w:hAnsi="Calibri" w:cs="Calibri"/>
                <w:color w:val="000000"/>
              </w:rPr>
              <w:t>Only admins can change permissions for other authors. Once you as an admit set their permissions, other authors cannot change them back (unless an admin does)</w:t>
            </w:r>
          </w:p>
          <w:p w14:paraId="7C46C516" w14:textId="77777777" w:rsidR="003241D0" w:rsidRDefault="003241D0" w:rsidP="000D235D">
            <w:pPr>
              <w:rPr>
                <w:rFonts w:ascii="Calibri" w:hAnsi="Calibri" w:cs="Calibri"/>
                <w:color w:val="000000"/>
              </w:rPr>
            </w:pPr>
          </w:p>
        </w:tc>
      </w:tr>
      <w:tr w:rsidR="003241D0" w14:paraId="22CF5D38"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7F285936" w14:textId="77777777" w:rsidR="00DA7A6F" w:rsidRDefault="00DA7A6F" w:rsidP="00DA7A6F">
            <w:pPr>
              <w:rPr>
                <w:rFonts w:ascii="Calibri" w:hAnsi="Calibri" w:cs="Calibri"/>
                <w:color w:val="000000"/>
              </w:rPr>
            </w:pPr>
            <w:r>
              <w:rPr>
                <w:rFonts w:ascii="Calibri" w:hAnsi="Calibri" w:cs="Calibri"/>
                <w:color w:val="000000"/>
              </w:rPr>
              <w:t>Any plans to bundle licensing for Flare and Online?</w:t>
            </w:r>
          </w:p>
          <w:p w14:paraId="3E381FC3" w14:textId="77777777" w:rsidR="003241D0" w:rsidRDefault="003241D0"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4C6004D8" w14:textId="77777777" w:rsidR="00DA7A6F" w:rsidRDefault="00DA7A6F" w:rsidP="00DA7A6F">
            <w:pPr>
              <w:rPr>
                <w:rFonts w:ascii="Calibri" w:hAnsi="Calibri" w:cs="Calibri"/>
                <w:color w:val="000000"/>
              </w:rPr>
            </w:pPr>
            <w:r>
              <w:rPr>
                <w:rFonts w:ascii="Calibri" w:hAnsi="Calibri" w:cs="Calibri"/>
                <w:color w:val="000000"/>
              </w:rPr>
              <w:t>Yes, it is currently available as a platform, so Online and Desktop seats are fulfilled together. Please contact sales@madcapsoftware.com for more information they are happy to provide a custom quote</w:t>
            </w:r>
          </w:p>
          <w:p w14:paraId="0A275AB4" w14:textId="77777777" w:rsidR="003241D0" w:rsidRDefault="003241D0" w:rsidP="000D235D">
            <w:pPr>
              <w:rPr>
                <w:rFonts w:ascii="Calibri" w:hAnsi="Calibri" w:cs="Calibri"/>
                <w:color w:val="000000"/>
              </w:rPr>
            </w:pPr>
          </w:p>
        </w:tc>
      </w:tr>
      <w:tr w:rsidR="003241D0" w14:paraId="011C1097"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3A41E3D5" w14:textId="77777777" w:rsidR="00DA7A6F" w:rsidRDefault="00DA7A6F" w:rsidP="00DA7A6F">
            <w:pPr>
              <w:rPr>
                <w:rFonts w:ascii="Calibri" w:hAnsi="Calibri" w:cs="Calibri"/>
                <w:color w:val="000000"/>
              </w:rPr>
            </w:pPr>
            <w:r>
              <w:rPr>
                <w:rFonts w:ascii="Calibri" w:hAnsi="Calibri" w:cs="Calibri"/>
                <w:color w:val="000000"/>
              </w:rPr>
              <w:lastRenderedPageBreak/>
              <w:t>Do SMEs who just want to comment on content require a license?</w:t>
            </w:r>
          </w:p>
          <w:p w14:paraId="56C2A179" w14:textId="77777777" w:rsidR="003241D0" w:rsidRDefault="003241D0" w:rsidP="000D235D">
            <w:pPr>
              <w:rPr>
                <w:rFonts w:ascii="Calibri" w:hAnsi="Calibri" w:cs="Calibri"/>
                <w:color w:val="000000"/>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5017CF19" w14:textId="6B4B89E2" w:rsidR="00DA7A6F" w:rsidRDefault="00DA7A6F" w:rsidP="00DA7A6F">
            <w:pPr>
              <w:rPr>
                <w:rFonts w:ascii="Calibri" w:hAnsi="Calibri" w:cs="Calibri"/>
                <w:color w:val="000000"/>
              </w:rPr>
            </w:pPr>
            <w:r>
              <w:rPr>
                <w:rFonts w:ascii="Calibri" w:hAnsi="Calibri" w:cs="Calibri"/>
                <w:color w:val="000000"/>
              </w:rPr>
              <w:t xml:space="preserve">Yes, at the minimum, they will be </w:t>
            </w:r>
            <w:r w:rsidR="00CE0D30">
              <w:rPr>
                <w:rFonts w:ascii="Calibri" w:hAnsi="Calibri" w:cs="Calibri"/>
                <w:color w:val="000000"/>
              </w:rPr>
              <w:t>an</w:t>
            </w:r>
            <w:r>
              <w:rPr>
                <w:rFonts w:ascii="Calibri" w:hAnsi="Calibri" w:cs="Calibri"/>
                <w:color w:val="000000"/>
              </w:rPr>
              <w:t xml:space="preserve"> SME in Flare Online. </w:t>
            </w:r>
          </w:p>
          <w:p w14:paraId="03B991D3" w14:textId="77777777" w:rsidR="003241D0" w:rsidRDefault="003241D0" w:rsidP="000D235D">
            <w:pPr>
              <w:rPr>
                <w:rFonts w:ascii="Calibri" w:hAnsi="Calibri" w:cs="Calibri"/>
                <w:color w:val="000000"/>
              </w:rPr>
            </w:pPr>
          </w:p>
        </w:tc>
      </w:tr>
      <w:tr w:rsidR="00DA7A6F" w14:paraId="1C7ED071" w14:textId="77777777">
        <w:trPr>
          <w:trHeight w:val="2360"/>
        </w:trPr>
        <w:tc>
          <w:tcPr>
            <w:tcW w:w="5405" w:type="dxa"/>
            <w:tcBorders>
              <w:top w:val="single" w:sz="4" w:space="0" w:color="000000"/>
              <w:left w:val="single" w:sz="4" w:space="0" w:color="000000"/>
              <w:bottom w:val="single" w:sz="4" w:space="0" w:color="000000"/>
              <w:right w:val="single" w:sz="4" w:space="0" w:color="000000"/>
            </w:tcBorders>
            <w:tcMar>
              <w:top w:w="105" w:type="dxa"/>
              <w:left w:w="100" w:type="dxa"/>
              <w:bottom w:w="100" w:type="dxa"/>
              <w:right w:w="100" w:type="dxa"/>
            </w:tcMar>
          </w:tcPr>
          <w:p w14:paraId="604C8C79" w14:textId="77777777" w:rsidR="00DA7A6F" w:rsidRDefault="00DA7A6F" w:rsidP="00DA7A6F">
            <w:pPr>
              <w:rPr>
                <w:rFonts w:ascii="Calibri" w:hAnsi="Calibri" w:cs="Calibri"/>
                <w:color w:val="000000"/>
              </w:rPr>
            </w:pPr>
            <w:r>
              <w:rPr>
                <w:rFonts w:ascii="Calibri" w:hAnsi="Calibri" w:cs="Calibri"/>
                <w:color w:val="000000"/>
              </w:rPr>
              <w:t>If you make a change to a document on Flare Online and then commit it...will it "republish" the document to our website or do we have to go back into Desktop to make this change?</w:t>
            </w:r>
          </w:p>
          <w:p w14:paraId="0910BCA5" w14:textId="77777777" w:rsidR="00DA7A6F" w:rsidRDefault="00DA7A6F" w:rsidP="000D235D">
            <w:pPr>
              <w:rPr>
                <w:rFonts w:ascii="Calibri" w:hAnsi="Calibri" w:cs="Calibri"/>
                <w:color w:val="000000"/>
              </w:rPr>
            </w:pPr>
          </w:p>
          <w:p w14:paraId="452EB462" w14:textId="77777777" w:rsidR="00DA7A6F" w:rsidRDefault="00DA7A6F" w:rsidP="00DA7A6F">
            <w:pPr>
              <w:rPr>
                <w:rFonts w:ascii="Calibri" w:hAnsi="Calibri" w:cs="Calibri"/>
                <w:color w:val="000000"/>
              </w:rPr>
            </w:pPr>
          </w:p>
          <w:p w14:paraId="4B5329E5" w14:textId="77777777" w:rsidR="00DA7A6F" w:rsidRPr="00DA7A6F" w:rsidRDefault="00DA7A6F" w:rsidP="00DA7A6F">
            <w:pPr>
              <w:jc w:val="center"/>
              <w:rPr>
                <w:rFonts w:ascii="Calibri" w:hAnsi="Calibri" w:cs="Calibri"/>
              </w:rPr>
            </w:pPr>
          </w:p>
        </w:tc>
        <w:tc>
          <w:tcPr>
            <w:tcW w:w="4260" w:type="dxa"/>
            <w:tcBorders>
              <w:top w:val="single" w:sz="4" w:space="0" w:color="000000"/>
              <w:left w:val="single" w:sz="4" w:space="0" w:color="000000"/>
              <w:bottom w:val="single" w:sz="4" w:space="0" w:color="000000"/>
              <w:right w:val="single" w:sz="4" w:space="0" w:color="000000"/>
            </w:tcBorders>
            <w:tcMar>
              <w:top w:w="105" w:type="dxa"/>
              <w:left w:w="105" w:type="dxa"/>
              <w:bottom w:w="100" w:type="dxa"/>
              <w:right w:w="100" w:type="dxa"/>
            </w:tcMar>
          </w:tcPr>
          <w:p w14:paraId="1CF16D1F" w14:textId="77777777" w:rsidR="00DA7A6F" w:rsidRDefault="00DA7A6F" w:rsidP="00DA7A6F">
            <w:pPr>
              <w:rPr>
                <w:rFonts w:ascii="Calibri" w:hAnsi="Calibri" w:cs="Calibri"/>
                <w:color w:val="000000"/>
              </w:rPr>
            </w:pPr>
            <w:r>
              <w:rPr>
                <w:rFonts w:ascii="Calibri" w:hAnsi="Calibri" w:cs="Calibri"/>
                <w:color w:val="000000"/>
              </w:rPr>
              <w:t>Changes made to topics in flare online will sync back to the flare desktop project when you pull/sync. You can also make changes online, and rebuild/publish the target in flare online without using the desktop at all.</w:t>
            </w:r>
          </w:p>
          <w:p w14:paraId="507B126D" w14:textId="77777777" w:rsidR="00DA7A6F" w:rsidRDefault="00DA7A6F" w:rsidP="000D235D">
            <w:pPr>
              <w:rPr>
                <w:rFonts w:ascii="Calibri" w:hAnsi="Calibri" w:cs="Calibri"/>
                <w:color w:val="000000"/>
              </w:rPr>
            </w:pPr>
          </w:p>
        </w:tc>
      </w:tr>
    </w:tbl>
    <w:p w14:paraId="32562AC5" w14:textId="77777777" w:rsidR="006F41A3" w:rsidRDefault="006F41A3"/>
    <w:sectPr w:rsidR="006F41A3">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091AE5B3-90BF-4E98-B0FB-99312D5534EC}"/>
    <w:embedItalic r:id="rId2" w:fontKey="{4FEBA9A4-0E5F-41FB-A589-89A80A80CB0D}"/>
  </w:font>
  <w:font w:name="Calibri">
    <w:panose1 w:val="020F0502020204030204"/>
    <w:charset w:val="00"/>
    <w:family w:val="swiss"/>
    <w:pitch w:val="variable"/>
    <w:sig w:usb0="E4002EFF" w:usb1="C000247B" w:usb2="00000009" w:usb3="00000000" w:csb0="000001FF" w:csb1="00000000"/>
    <w:embedRegular r:id="rId3" w:fontKey="{FC16E270-DEBC-477F-A1A6-E681B6FD0F90}"/>
    <w:embedBold r:id="rId4" w:fontKey="{65129098-5C40-46F7-9454-BABD532FE99C}"/>
  </w:font>
  <w:font w:name="Roboto">
    <w:charset w:val="00"/>
    <w:family w:val="auto"/>
    <w:pitch w:val="variable"/>
    <w:sig w:usb0="E0000AFF" w:usb1="5000217F" w:usb2="00000021" w:usb3="00000000" w:csb0="0000019F" w:csb1="00000000"/>
    <w:embedRegular r:id="rId5" w:fontKey="{68F8A053-CB93-43AD-BB0B-CCA73EF30119}"/>
  </w:font>
  <w:font w:name="Cambria">
    <w:panose1 w:val="02040503050406030204"/>
    <w:charset w:val="00"/>
    <w:family w:val="roman"/>
    <w:pitch w:val="variable"/>
    <w:sig w:usb0="E00006FF" w:usb1="420024FF" w:usb2="02000000" w:usb3="00000000" w:csb0="0000019F" w:csb1="00000000"/>
    <w:embedRegular r:id="rId6" w:fontKey="{D840740B-EE72-4AA9-B22F-3797C5865B2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41A3"/>
    <w:rsid w:val="000D235D"/>
    <w:rsid w:val="002258C7"/>
    <w:rsid w:val="003241D0"/>
    <w:rsid w:val="00485C8E"/>
    <w:rsid w:val="00691AA2"/>
    <w:rsid w:val="006B2B99"/>
    <w:rsid w:val="006B4CD2"/>
    <w:rsid w:val="006E290B"/>
    <w:rsid w:val="006F41A3"/>
    <w:rsid w:val="007A6319"/>
    <w:rsid w:val="00845BB2"/>
    <w:rsid w:val="0092415D"/>
    <w:rsid w:val="00A56055"/>
    <w:rsid w:val="00BA3ED0"/>
    <w:rsid w:val="00CE0D30"/>
    <w:rsid w:val="00CF6C7F"/>
    <w:rsid w:val="00D64209"/>
    <w:rsid w:val="00DA7A6F"/>
    <w:rsid w:val="00E200C8"/>
    <w:rsid w:val="00E2733C"/>
    <w:rsid w:val="00EF0DDA"/>
    <w:rsid w:val="00F74E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FBC3F8"/>
  <w15:docId w15:val="{EAC4C400-92C3-42D9-8A5D-535737437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style>
  <w:style w:type="paragraph" w:styleId="Heading1">
    <w:name w:val="heading 1"/>
    <w:basedOn w:val="Normal"/>
    <w:next w:val="Normal"/>
    <w:uiPriority w:val="9"/>
    <w:qFormat/>
    <w:rsid w:val="00EF7B96"/>
    <w:pPr>
      <w:keepNext/>
      <w:spacing w:before="240" w:after="60"/>
      <w:outlineLvl w:val="0"/>
    </w:pPr>
    <w:rPr>
      <w:rFonts w:ascii="Times New Roman" w:eastAsia="Times New Roman" w:hAnsi="Times New Roman" w:cs="Times New Roman"/>
      <w:b/>
      <w:bCs/>
      <w:kern w:val="36"/>
      <w:sz w:val="48"/>
      <w:szCs w:val="48"/>
    </w:rPr>
  </w:style>
  <w:style w:type="paragraph" w:styleId="Heading2">
    <w:name w:val="heading 2"/>
    <w:basedOn w:val="Normal"/>
    <w:next w:val="Normal"/>
    <w:uiPriority w:val="9"/>
    <w:semiHidden/>
    <w:unhideWhenUsed/>
    <w:qFormat/>
    <w:rsid w:val="00EF7B96"/>
    <w:pPr>
      <w:keepNext/>
      <w:spacing w:before="240" w:after="60"/>
      <w:outlineLvl w:val="1"/>
    </w:pPr>
    <w:rPr>
      <w:rFonts w:ascii="Times New Roman" w:eastAsia="Times New Roman" w:hAnsi="Times New Roman" w:cs="Times New Roman"/>
      <w:b/>
      <w:bCs/>
      <w:iCs/>
      <w:sz w:val="36"/>
      <w:szCs w:val="36"/>
    </w:rPr>
  </w:style>
  <w:style w:type="paragraph" w:styleId="Heading3">
    <w:name w:val="heading 3"/>
    <w:basedOn w:val="Normal"/>
    <w:next w:val="Normal"/>
    <w:uiPriority w:val="9"/>
    <w:semiHidden/>
    <w:unhideWhenUsed/>
    <w:qFormat/>
    <w:rsid w:val="00EF7B96"/>
    <w:pPr>
      <w:keepNext/>
      <w:spacing w:before="240" w:after="60"/>
      <w:outlineLvl w:val="2"/>
    </w:pPr>
    <w:rPr>
      <w:rFonts w:ascii="Times New Roman" w:eastAsia="Times New Roman" w:hAnsi="Times New Roman" w:cs="Times New Roman"/>
      <w:b/>
      <w:bCs/>
      <w:sz w:val="28"/>
      <w:szCs w:val="28"/>
    </w:rPr>
  </w:style>
  <w:style w:type="paragraph" w:styleId="Heading4">
    <w:name w:val="heading 4"/>
    <w:basedOn w:val="Normal"/>
    <w:next w:val="Normal"/>
    <w:uiPriority w:val="9"/>
    <w:semiHidden/>
    <w:unhideWhenUsed/>
    <w:qFormat/>
    <w:rsid w:val="00EF7B96"/>
    <w:pPr>
      <w:keepNext/>
      <w:spacing w:before="240" w:after="60"/>
      <w:outlineLvl w:val="3"/>
    </w:pPr>
    <w:rPr>
      <w:rFonts w:ascii="Times New Roman" w:eastAsia="Times New Roman" w:hAnsi="Times New Roman" w:cs="Times New Roman"/>
      <w:b/>
      <w:bCs/>
      <w:sz w:val="24"/>
      <w:szCs w:val="24"/>
    </w:rPr>
  </w:style>
  <w:style w:type="paragraph" w:styleId="Heading5">
    <w:name w:val="heading 5"/>
    <w:basedOn w:val="Normal"/>
    <w:next w:val="Normal"/>
    <w:uiPriority w:val="9"/>
    <w:semiHidden/>
    <w:unhideWhenUsed/>
    <w:qFormat/>
    <w:rsid w:val="00EF7B96"/>
    <w:pPr>
      <w:spacing w:before="240" w:after="60"/>
      <w:outlineLvl w:val="4"/>
    </w:pPr>
    <w:rPr>
      <w:rFonts w:ascii="Times New Roman" w:eastAsia="Times New Roman" w:hAnsi="Times New Roman" w:cs="Times New Roman"/>
      <w:b/>
      <w:bCs/>
      <w:iCs/>
      <w:sz w:val="20"/>
      <w:szCs w:val="20"/>
    </w:rPr>
  </w:style>
  <w:style w:type="paragraph" w:styleId="Heading6">
    <w:name w:val="heading 6"/>
    <w:basedOn w:val="Normal"/>
    <w:next w:val="Normal"/>
    <w:uiPriority w:val="9"/>
    <w:semiHidden/>
    <w:unhideWhenUsed/>
    <w:qFormat/>
    <w:rsid w:val="00EF7B96"/>
    <w:pPr>
      <w:spacing w:before="240" w:after="60"/>
      <w:outlineLvl w:val="5"/>
    </w:pPr>
    <w:rPr>
      <w:rFonts w:ascii="Times New Roman" w:eastAsia="Times New Roman" w:hAnsi="Times New Roman" w:cs="Times New Roman"/>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640DF6"/>
    <w:pPr>
      <w:ind w:left="720"/>
      <w:contextualSpacing/>
    </w:pPr>
  </w:style>
  <w:style w:type="character" w:styleId="Hyperlink">
    <w:name w:val="Hyperlink"/>
    <w:basedOn w:val="DefaultParagraphFont"/>
    <w:uiPriority w:val="99"/>
    <w:unhideWhenUsed/>
    <w:rsid w:val="008562C2"/>
    <w:rPr>
      <w:color w:val="0000FF" w:themeColor="hyperlink"/>
      <w:u w:val="single"/>
    </w:rPr>
  </w:style>
  <w:style w:type="character" w:customStyle="1" w:styleId="UnresolvedMention1">
    <w:name w:val="Unresolved Mention1"/>
    <w:basedOn w:val="DefaultParagraphFont"/>
    <w:uiPriority w:val="99"/>
    <w:semiHidden/>
    <w:unhideWhenUsed/>
    <w:rsid w:val="008562C2"/>
    <w:rPr>
      <w:color w:val="605E5C"/>
      <w:shd w:val="clear" w:color="auto" w:fill="E1DFDD"/>
    </w:rPr>
  </w:style>
  <w:style w:type="character" w:customStyle="1" w:styleId="UnresolvedMention2">
    <w:name w:val="Unresolved Mention2"/>
    <w:basedOn w:val="DefaultParagraphFont"/>
    <w:uiPriority w:val="99"/>
    <w:semiHidden/>
    <w:unhideWhenUsed/>
    <w:rsid w:val="0043043B"/>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paragraph" w:styleId="BodyText">
    <w:name w:val="Body Text"/>
    <w:basedOn w:val="Normal"/>
    <w:link w:val="BodyTextChar"/>
    <w:uiPriority w:val="99"/>
    <w:semiHidden/>
    <w:unhideWhenUsed/>
    <w:rsid w:val="00B16EF7"/>
    <w:pPr>
      <w:spacing w:after="120"/>
    </w:pPr>
  </w:style>
  <w:style w:type="character" w:customStyle="1" w:styleId="BodyTextChar">
    <w:name w:val="Body Text Char"/>
    <w:basedOn w:val="DefaultParagraphFont"/>
    <w:link w:val="BodyText"/>
    <w:uiPriority w:val="99"/>
    <w:semiHidden/>
    <w:rsid w:val="00B16EF7"/>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character" w:customStyle="1" w:styleId="font201">
    <w:name w:val="font201"/>
    <w:basedOn w:val="DefaultParagraphFont"/>
    <w:rsid w:val="002258C7"/>
    <w:rPr>
      <w:rFonts w:ascii="Calibri" w:hAnsi="Calibri" w:cs="Calibri" w:hint="default"/>
      <w:b/>
      <w:bCs/>
      <w:i w:val="0"/>
      <w:iCs w:val="0"/>
      <w:strike w:val="0"/>
      <w:dstrike w:val="0"/>
      <w:color w:val="000000"/>
      <w:sz w:val="22"/>
      <w:szCs w:val="22"/>
      <w:u w:val="none"/>
      <w:effect w:val="none"/>
    </w:rPr>
  </w:style>
  <w:style w:type="character" w:customStyle="1" w:styleId="font01">
    <w:name w:val="font01"/>
    <w:basedOn w:val="DefaultParagraphFont"/>
    <w:rsid w:val="002258C7"/>
    <w:rPr>
      <w:rFonts w:ascii="Calibri" w:hAnsi="Calibri" w:cs="Calibri" w:hint="default"/>
      <w:b w:val="0"/>
      <w:bCs w:val="0"/>
      <w:i w:val="0"/>
      <w:iCs w:val="0"/>
      <w:strike w:val="0"/>
      <w:dstrike w:val="0"/>
      <w:color w:val="000000"/>
      <w:sz w:val="22"/>
      <w:szCs w:val="22"/>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14747">
      <w:bodyDiv w:val="1"/>
      <w:marLeft w:val="0"/>
      <w:marRight w:val="0"/>
      <w:marTop w:val="0"/>
      <w:marBottom w:val="0"/>
      <w:divBdr>
        <w:top w:val="none" w:sz="0" w:space="0" w:color="auto"/>
        <w:left w:val="none" w:sz="0" w:space="0" w:color="auto"/>
        <w:bottom w:val="none" w:sz="0" w:space="0" w:color="auto"/>
        <w:right w:val="none" w:sz="0" w:space="0" w:color="auto"/>
      </w:divBdr>
      <w:divsChild>
        <w:div w:id="1017728442">
          <w:marLeft w:val="0"/>
          <w:marRight w:val="0"/>
          <w:marTop w:val="0"/>
          <w:marBottom w:val="0"/>
          <w:divBdr>
            <w:top w:val="none" w:sz="0" w:space="0" w:color="auto"/>
            <w:left w:val="none" w:sz="0" w:space="0" w:color="auto"/>
            <w:bottom w:val="none" w:sz="0" w:space="0" w:color="auto"/>
            <w:right w:val="none" w:sz="0" w:space="0" w:color="auto"/>
          </w:divBdr>
        </w:div>
      </w:divsChild>
    </w:div>
    <w:div w:id="156894621">
      <w:bodyDiv w:val="1"/>
      <w:marLeft w:val="0"/>
      <w:marRight w:val="0"/>
      <w:marTop w:val="0"/>
      <w:marBottom w:val="0"/>
      <w:divBdr>
        <w:top w:val="none" w:sz="0" w:space="0" w:color="auto"/>
        <w:left w:val="none" w:sz="0" w:space="0" w:color="auto"/>
        <w:bottom w:val="none" w:sz="0" w:space="0" w:color="auto"/>
        <w:right w:val="none" w:sz="0" w:space="0" w:color="auto"/>
      </w:divBdr>
      <w:divsChild>
        <w:div w:id="2077050251">
          <w:marLeft w:val="0"/>
          <w:marRight w:val="0"/>
          <w:marTop w:val="0"/>
          <w:marBottom w:val="0"/>
          <w:divBdr>
            <w:top w:val="none" w:sz="0" w:space="0" w:color="auto"/>
            <w:left w:val="none" w:sz="0" w:space="0" w:color="auto"/>
            <w:bottom w:val="none" w:sz="0" w:space="0" w:color="auto"/>
            <w:right w:val="none" w:sz="0" w:space="0" w:color="auto"/>
          </w:divBdr>
        </w:div>
      </w:divsChild>
    </w:div>
    <w:div w:id="203644865">
      <w:bodyDiv w:val="1"/>
      <w:marLeft w:val="0"/>
      <w:marRight w:val="0"/>
      <w:marTop w:val="0"/>
      <w:marBottom w:val="0"/>
      <w:divBdr>
        <w:top w:val="none" w:sz="0" w:space="0" w:color="auto"/>
        <w:left w:val="none" w:sz="0" w:space="0" w:color="auto"/>
        <w:bottom w:val="none" w:sz="0" w:space="0" w:color="auto"/>
        <w:right w:val="none" w:sz="0" w:space="0" w:color="auto"/>
      </w:divBdr>
      <w:divsChild>
        <w:div w:id="469128168">
          <w:marLeft w:val="0"/>
          <w:marRight w:val="0"/>
          <w:marTop w:val="0"/>
          <w:marBottom w:val="0"/>
          <w:divBdr>
            <w:top w:val="none" w:sz="0" w:space="0" w:color="auto"/>
            <w:left w:val="none" w:sz="0" w:space="0" w:color="auto"/>
            <w:bottom w:val="none" w:sz="0" w:space="0" w:color="auto"/>
            <w:right w:val="none" w:sz="0" w:space="0" w:color="auto"/>
          </w:divBdr>
        </w:div>
      </w:divsChild>
    </w:div>
    <w:div w:id="223641524">
      <w:bodyDiv w:val="1"/>
      <w:marLeft w:val="0"/>
      <w:marRight w:val="0"/>
      <w:marTop w:val="0"/>
      <w:marBottom w:val="0"/>
      <w:divBdr>
        <w:top w:val="none" w:sz="0" w:space="0" w:color="auto"/>
        <w:left w:val="none" w:sz="0" w:space="0" w:color="auto"/>
        <w:bottom w:val="none" w:sz="0" w:space="0" w:color="auto"/>
        <w:right w:val="none" w:sz="0" w:space="0" w:color="auto"/>
      </w:divBdr>
      <w:divsChild>
        <w:div w:id="1816607268">
          <w:marLeft w:val="0"/>
          <w:marRight w:val="0"/>
          <w:marTop w:val="0"/>
          <w:marBottom w:val="0"/>
          <w:divBdr>
            <w:top w:val="none" w:sz="0" w:space="0" w:color="auto"/>
            <w:left w:val="none" w:sz="0" w:space="0" w:color="auto"/>
            <w:bottom w:val="none" w:sz="0" w:space="0" w:color="auto"/>
            <w:right w:val="none" w:sz="0" w:space="0" w:color="auto"/>
          </w:divBdr>
        </w:div>
      </w:divsChild>
    </w:div>
    <w:div w:id="330565193">
      <w:bodyDiv w:val="1"/>
      <w:marLeft w:val="0"/>
      <w:marRight w:val="0"/>
      <w:marTop w:val="0"/>
      <w:marBottom w:val="0"/>
      <w:divBdr>
        <w:top w:val="none" w:sz="0" w:space="0" w:color="auto"/>
        <w:left w:val="none" w:sz="0" w:space="0" w:color="auto"/>
        <w:bottom w:val="none" w:sz="0" w:space="0" w:color="auto"/>
        <w:right w:val="none" w:sz="0" w:space="0" w:color="auto"/>
      </w:divBdr>
      <w:divsChild>
        <w:div w:id="976448643">
          <w:marLeft w:val="0"/>
          <w:marRight w:val="0"/>
          <w:marTop w:val="0"/>
          <w:marBottom w:val="0"/>
          <w:divBdr>
            <w:top w:val="none" w:sz="0" w:space="0" w:color="auto"/>
            <w:left w:val="none" w:sz="0" w:space="0" w:color="auto"/>
            <w:bottom w:val="none" w:sz="0" w:space="0" w:color="auto"/>
            <w:right w:val="none" w:sz="0" w:space="0" w:color="auto"/>
          </w:divBdr>
        </w:div>
      </w:divsChild>
    </w:div>
    <w:div w:id="344553423">
      <w:bodyDiv w:val="1"/>
      <w:marLeft w:val="0"/>
      <w:marRight w:val="0"/>
      <w:marTop w:val="0"/>
      <w:marBottom w:val="0"/>
      <w:divBdr>
        <w:top w:val="none" w:sz="0" w:space="0" w:color="auto"/>
        <w:left w:val="none" w:sz="0" w:space="0" w:color="auto"/>
        <w:bottom w:val="none" w:sz="0" w:space="0" w:color="auto"/>
        <w:right w:val="none" w:sz="0" w:space="0" w:color="auto"/>
      </w:divBdr>
      <w:divsChild>
        <w:div w:id="1291133618">
          <w:marLeft w:val="0"/>
          <w:marRight w:val="0"/>
          <w:marTop w:val="0"/>
          <w:marBottom w:val="0"/>
          <w:divBdr>
            <w:top w:val="none" w:sz="0" w:space="0" w:color="auto"/>
            <w:left w:val="none" w:sz="0" w:space="0" w:color="auto"/>
            <w:bottom w:val="none" w:sz="0" w:space="0" w:color="auto"/>
            <w:right w:val="none" w:sz="0" w:space="0" w:color="auto"/>
          </w:divBdr>
        </w:div>
      </w:divsChild>
    </w:div>
    <w:div w:id="361856336">
      <w:bodyDiv w:val="1"/>
      <w:marLeft w:val="0"/>
      <w:marRight w:val="0"/>
      <w:marTop w:val="0"/>
      <w:marBottom w:val="0"/>
      <w:divBdr>
        <w:top w:val="none" w:sz="0" w:space="0" w:color="auto"/>
        <w:left w:val="none" w:sz="0" w:space="0" w:color="auto"/>
        <w:bottom w:val="none" w:sz="0" w:space="0" w:color="auto"/>
        <w:right w:val="none" w:sz="0" w:space="0" w:color="auto"/>
      </w:divBdr>
      <w:divsChild>
        <w:div w:id="433211077">
          <w:marLeft w:val="0"/>
          <w:marRight w:val="0"/>
          <w:marTop w:val="0"/>
          <w:marBottom w:val="0"/>
          <w:divBdr>
            <w:top w:val="none" w:sz="0" w:space="0" w:color="auto"/>
            <w:left w:val="none" w:sz="0" w:space="0" w:color="auto"/>
            <w:bottom w:val="none" w:sz="0" w:space="0" w:color="auto"/>
            <w:right w:val="none" w:sz="0" w:space="0" w:color="auto"/>
          </w:divBdr>
        </w:div>
      </w:divsChild>
    </w:div>
    <w:div w:id="460079757">
      <w:bodyDiv w:val="1"/>
      <w:marLeft w:val="0"/>
      <w:marRight w:val="0"/>
      <w:marTop w:val="0"/>
      <w:marBottom w:val="0"/>
      <w:divBdr>
        <w:top w:val="none" w:sz="0" w:space="0" w:color="auto"/>
        <w:left w:val="none" w:sz="0" w:space="0" w:color="auto"/>
        <w:bottom w:val="none" w:sz="0" w:space="0" w:color="auto"/>
        <w:right w:val="none" w:sz="0" w:space="0" w:color="auto"/>
      </w:divBdr>
      <w:divsChild>
        <w:div w:id="1630436274">
          <w:marLeft w:val="0"/>
          <w:marRight w:val="0"/>
          <w:marTop w:val="0"/>
          <w:marBottom w:val="0"/>
          <w:divBdr>
            <w:top w:val="none" w:sz="0" w:space="0" w:color="auto"/>
            <w:left w:val="none" w:sz="0" w:space="0" w:color="auto"/>
            <w:bottom w:val="none" w:sz="0" w:space="0" w:color="auto"/>
            <w:right w:val="none" w:sz="0" w:space="0" w:color="auto"/>
          </w:divBdr>
        </w:div>
      </w:divsChild>
    </w:div>
    <w:div w:id="473717699">
      <w:bodyDiv w:val="1"/>
      <w:marLeft w:val="0"/>
      <w:marRight w:val="0"/>
      <w:marTop w:val="0"/>
      <w:marBottom w:val="0"/>
      <w:divBdr>
        <w:top w:val="none" w:sz="0" w:space="0" w:color="auto"/>
        <w:left w:val="none" w:sz="0" w:space="0" w:color="auto"/>
        <w:bottom w:val="none" w:sz="0" w:space="0" w:color="auto"/>
        <w:right w:val="none" w:sz="0" w:space="0" w:color="auto"/>
      </w:divBdr>
      <w:divsChild>
        <w:div w:id="1668707323">
          <w:marLeft w:val="0"/>
          <w:marRight w:val="0"/>
          <w:marTop w:val="0"/>
          <w:marBottom w:val="0"/>
          <w:divBdr>
            <w:top w:val="none" w:sz="0" w:space="0" w:color="auto"/>
            <w:left w:val="none" w:sz="0" w:space="0" w:color="auto"/>
            <w:bottom w:val="none" w:sz="0" w:space="0" w:color="auto"/>
            <w:right w:val="none" w:sz="0" w:space="0" w:color="auto"/>
          </w:divBdr>
        </w:div>
      </w:divsChild>
    </w:div>
    <w:div w:id="474612208">
      <w:bodyDiv w:val="1"/>
      <w:marLeft w:val="0"/>
      <w:marRight w:val="0"/>
      <w:marTop w:val="0"/>
      <w:marBottom w:val="0"/>
      <w:divBdr>
        <w:top w:val="none" w:sz="0" w:space="0" w:color="auto"/>
        <w:left w:val="none" w:sz="0" w:space="0" w:color="auto"/>
        <w:bottom w:val="none" w:sz="0" w:space="0" w:color="auto"/>
        <w:right w:val="none" w:sz="0" w:space="0" w:color="auto"/>
      </w:divBdr>
      <w:divsChild>
        <w:div w:id="867370278">
          <w:marLeft w:val="0"/>
          <w:marRight w:val="0"/>
          <w:marTop w:val="0"/>
          <w:marBottom w:val="0"/>
          <w:divBdr>
            <w:top w:val="none" w:sz="0" w:space="0" w:color="auto"/>
            <w:left w:val="none" w:sz="0" w:space="0" w:color="auto"/>
            <w:bottom w:val="none" w:sz="0" w:space="0" w:color="auto"/>
            <w:right w:val="none" w:sz="0" w:space="0" w:color="auto"/>
          </w:divBdr>
        </w:div>
      </w:divsChild>
    </w:div>
    <w:div w:id="504245700">
      <w:bodyDiv w:val="1"/>
      <w:marLeft w:val="0"/>
      <w:marRight w:val="0"/>
      <w:marTop w:val="0"/>
      <w:marBottom w:val="0"/>
      <w:divBdr>
        <w:top w:val="none" w:sz="0" w:space="0" w:color="auto"/>
        <w:left w:val="none" w:sz="0" w:space="0" w:color="auto"/>
        <w:bottom w:val="none" w:sz="0" w:space="0" w:color="auto"/>
        <w:right w:val="none" w:sz="0" w:space="0" w:color="auto"/>
      </w:divBdr>
      <w:divsChild>
        <w:div w:id="906763080">
          <w:marLeft w:val="0"/>
          <w:marRight w:val="0"/>
          <w:marTop w:val="0"/>
          <w:marBottom w:val="0"/>
          <w:divBdr>
            <w:top w:val="none" w:sz="0" w:space="0" w:color="auto"/>
            <w:left w:val="none" w:sz="0" w:space="0" w:color="auto"/>
            <w:bottom w:val="none" w:sz="0" w:space="0" w:color="auto"/>
            <w:right w:val="none" w:sz="0" w:space="0" w:color="auto"/>
          </w:divBdr>
        </w:div>
      </w:divsChild>
    </w:div>
    <w:div w:id="508833637">
      <w:bodyDiv w:val="1"/>
      <w:marLeft w:val="0"/>
      <w:marRight w:val="0"/>
      <w:marTop w:val="0"/>
      <w:marBottom w:val="0"/>
      <w:divBdr>
        <w:top w:val="none" w:sz="0" w:space="0" w:color="auto"/>
        <w:left w:val="none" w:sz="0" w:space="0" w:color="auto"/>
        <w:bottom w:val="none" w:sz="0" w:space="0" w:color="auto"/>
        <w:right w:val="none" w:sz="0" w:space="0" w:color="auto"/>
      </w:divBdr>
      <w:divsChild>
        <w:div w:id="1989704917">
          <w:marLeft w:val="0"/>
          <w:marRight w:val="0"/>
          <w:marTop w:val="0"/>
          <w:marBottom w:val="0"/>
          <w:divBdr>
            <w:top w:val="none" w:sz="0" w:space="0" w:color="auto"/>
            <w:left w:val="none" w:sz="0" w:space="0" w:color="auto"/>
            <w:bottom w:val="none" w:sz="0" w:space="0" w:color="auto"/>
            <w:right w:val="none" w:sz="0" w:space="0" w:color="auto"/>
          </w:divBdr>
        </w:div>
      </w:divsChild>
    </w:div>
    <w:div w:id="532839848">
      <w:bodyDiv w:val="1"/>
      <w:marLeft w:val="0"/>
      <w:marRight w:val="0"/>
      <w:marTop w:val="0"/>
      <w:marBottom w:val="0"/>
      <w:divBdr>
        <w:top w:val="none" w:sz="0" w:space="0" w:color="auto"/>
        <w:left w:val="none" w:sz="0" w:space="0" w:color="auto"/>
        <w:bottom w:val="none" w:sz="0" w:space="0" w:color="auto"/>
        <w:right w:val="none" w:sz="0" w:space="0" w:color="auto"/>
      </w:divBdr>
      <w:divsChild>
        <w:div w:id="1640649231">
          <w:marLeft w:val="0"/>
          <w:marRight w:val="0"/>
          <w:marTop w:val="0"/>
          <w:marBottom w:val="0"/>
          <w:divBdr>
            <w:top w:val="none" w:sz="0" w:space="0" w:color="auto"/>
            <w:left w:val="none" w:sz="0" w:space="0" w:color="auto"/>
            <w:bottom w:val="none" w:sz="0" w:space="0" w:color="auto"/>
            <w:right w:val="none" w:sz="0" w:space="0" w:color="auto"/>
          </w:divBdr>
        </w:div>
      </w:divsChild>
    </w:div>
    <w:div w:id="550264695">
      <w:bodyDiv w:val="1"/>
      <w:marLeft w:val="0"/>
      <w:marRight w:val="0"/>
      <w:marTop w:val="0"/>
      <w:marBottom w:val="0"/>
      <w:divBdr>
        <w:top w:val="none" w:sz="0" w:space="0" w:color="auto"/>
        <w:left w:val="none" w:sz="0" w:space="0" w:color="auto"/>
        <w:bottom w:val="none" w:sz="0" w:space="0" w:color="auto"/>
        <w:right w:val="none" w:sz="0" w:space="0" w:color="auto"/>
      </w:divBdr>
      <w:divsChild>
        <w:div w:id="2060979675">
          <w:marLeft w:val="0"/>
          <w:marRight w:val="0"/>
          <w:marTop w:val="0"/>
          <w:marBottom w:val="0"/>
          <w:divBdr>
            <w:top w:val="none" w:sz="0" w:space="0" w:color="auto"/>
            <w:left w:val="none" w:sz="0" w:space="0" w:color="auto"/>
            <w:bottom w:val="none" w:sz="0" w:space="0" w:color="auto"/>
            <w:right w:val="none" w:sz="0" w:space="0" w:color="auto"/>
          </w:divBdr>
        </w:div>
      </w:divsChild>
    </w:div>
    <w:div w:id="552665640">
      <w:bodyDiv w:val="1"/>
      <w:marLeft w:val="0"/>
      <w:marRight w:val="0"/>
      <w:marTop w:val="0"/>
      <w:marBottom w:val="0"/>
      <w:divBdr>
        <w:top w:val="none" w:sz="0" w:space="0" w:color="auto"/>
        <w:left w:val="none" w:sz="0" w:space="0" w:color="auto"/>
        <w:bottom w:val="none" w:sz="0" w:space="0" w:color="auto"/>
        <w:right w:val="none" w:sz="0" w:space="0" w:color="auto"/>
      </w:divBdr>
      <w:divsChild>
        <w:div w:id="662196631">
          <w:marLeft w:val="0"/>
          <w:marRight w:val="0"/>
          <w:marTop w:val="0"/>
          <w:marBottom w:val="0"/>
          <w:divBdr>
            <w:top w:val="none" w:sz="0" w:space="0" w:color="auto"/>
            <w:left w:val="none" w:sz="0" w:space="0" w:color="auto"/>
            <w:bottom w:val="none" w:sz="0" w:space="0" w:color="auto"/>
            <w:right w:val="none" w:sz="0" w:space="0" w:color="auto"/>
          </w:divBdr>
        </w:div>
      </w:divsChild>
    </w:div>
    <w:div w:id="556361474">
      <w:bodyDiv w:val="1"/>
      <w:marLeft w:val="0"/>
      <w:marRight w:val="0"/>
      <w:marTop w:val="0"/>
      <w:marBottom w:val="0"/>
      <w:divBdr>
        <w:top w:val="none" w:sz="0" w:space="0" w:color="auto"/>
        <w:left w:val="none" w:sz="0" w:space="0" w:color="auto"/>
        <w:bottom w:val="none" w:sz="0" w:space="0" w:color="auto"/>
        <w:right w:val="none" w:sz="0" w:space="0" w:color="auto"/>
      </w:divBdr>
      <w:divsChild>
        <w:div w:id="1429810383">
          <w:marLeft w:val="0"/>
          <w:marRight w:val="0"/>
          <w:marTop w:val="0"/>
          <w:marBottom w:val="0"/>
          <w:divBdr>
            <w:top w:val="none" w:sz="0" w:space="0" w:color="auto"/>
            <w:left w:val="none" w:sz="0" w:space="0" w:color="auto"/>
            <w:bottom w:val="none" w:sz="0" w:space="0" w:color="auto"/>
            <w:right w:val="none" w:sz="0" w:space="0" w:color="auto"/>
          </w:divBdr>
        </w:div>
      </w:divsChild>
    </w:div>
    <w:div w:id="657151874">
      <w:bodyDiv w:val="1"/>
      <w:marLeft w:val="0"/>
      <w:marRight w:val="0"/>
      <w:marTop w:val="0"/>
      <w:marBottom w:val="0"/>
      <w:divBdr>
        <w:top w:val="none" w:sz="0" w:space="0" w:color="auto"/>
        <w:left w:val="none" w:sz="0" w:space="0" w:color="auto"/>
        <w:bottom w:val="none" w:sz="0" w:space="0" w:color="auto"/>
        <w:right w:val="none" w:sz="0" w:space="0" w:color="auto"/>
      </w:divBdr>
      <w:divsChild>
        <w:div w:id="806163175">
          <w:marLeft w:val="0"/>
          <w:marRight w:val="0"/>
          <w:marTop w:val="0"/>
          <w:marBottom w:val="0"/>
          <w:divBdr>
            <w:top w:val="none" w:sz="0" w:space="0" w:color="auto"/>
            <w:left w:val="none" w:sz="0" w:space="0" w:color="auto"/>
            <w:bottom w:val="none" w:sz="0" w:space="0" w:color="auto"/>
            <w:right w:val="none" w:sz="0" w:space="0" w:color="auto"/>
          </w:divBdr>
        </w:div>
      </w:divsChild>
    </w:div>
    <w:div w:id="688026718">
      <w:bodyDiv w:val="1"/>
      <w:marLeft w:val="0"/>
      <w:marRight w:val="0"/>
      <w:marTop w:val="0"/>
      <w:marBottom w:val="0"/>
      <w:divBdr>
        <w:top w:val="none" w:sz="0" w:space="0" w:color="auto"/>
        <w:left w:val="none" w:sz="0" w:space="0" w:color="auto"/>
        <w:bottom w:val="none" w:sz="0" w:space="0" w:color="auto"/>
        <w:right w:val="none" w:sz="0" w:space="0" w:color="auto"/>
      </w:divBdr>
      <w:divsChild>
        <w:div w:id="1779904760">
          <w:marLeft w:val="0"/>
          <w:marRight w:val="0"/>
          <w:marTop w:val="0"/>
          <w:marBottom w:val="0"/>
          <w:divBdr>
            <w:top w:val="none" w:sz="0" w:space="0" w:color="auto"/>
            <w:left w:val="none" w:sz="0" w:space="0" w:color="auto"/>
            <w:bottom w:val="none" w:sz="0" w:space="0" w:color="auto"/>
            <w:right w:val="none" w:sz="0" w:space="0" w:color="auto"/>
          </w:divBdr>
        </w:div>
      </w:divsChild>
    </w:div>
    <w:div w:id="697238057">
      <w:bodyDiv w:val="1"/>
      <w:marLeft w:val="0"/>
      <w:marRight w:val="0"/>
      <w:marTop w:val="0"/>
      <w:marBottom w:val="0"/>
      <w:divBdr>
        <w:top w:val="none" w:sz="0" w:space="0" w:color="auto"/>
        <w:left w:val="none" w:sz="0" w:space="0" w:color="auto"/>
        <w:bottom w:val="none" w:sz="0" w:space="0" w:color="auto"/>
        <w:right w:val="none" w:sz="0" w:space="0" w:color="auto"/>
      </w:divBdr>
      <w:divsChild>
        <w:div w:id="158077844">
          <w:marLeft w:val="0"/>
          <w:marRight w:val="0"/>
          <w:marTop w:val="0"/>
          <w:marBottom w:val="0"/>
          <w:divBdr>
            <w:top w:val="none" w:sz="0" w:space="0" w:color="auto"/>
            <w:left w:val="none" w:sz="0" w:space="0" w:color="auto"/>
            <w:bottom w:val="none" w:sz="0" w:space="0" w:color="auto"/>
            <w:right w:val="none" w:sz="0" w:space="0" w:color="auto"/>
          </w:divBdr>
        </w:div>
      </w:divsChild>
    </w:div>
    <w:div w:id="699940583">
      <w:bodyDiv w:val="1"/>
      <w:marLeft w:val="0"/>
      <w:marRight w:val="0"/>
      <w:marTop w:val="0"/>
      <w:marBottom w:val="0"/>
      <w:divBdr>
        <w:top w:val="none" w:sz="0" w:space="0" w:color="auto"/>
        <w:left w:val="none" w:sz="0" w:space="0" w:color="auto"/>
        <w:bottom w:val="none" w:sz="0" w:space="0" w:color="auto"/>
        <w:right w:val="none" w:sz="0" w:space="0" w:color="auto"/>
      </w:divBdr>
      <w:divsChild>
        <w:div w:id="1035155010">
          <w:marLeft w:val="0"/>
          <w:marRight w:val="0"/>
          <w:marTop w:val="0"/>
          <w:marBottom w:val="0"/>
          <w:divBdr>
            <w:top w:val="none" w:sz="0" w:space="0" w:color="auto"/>
            <w:left w:val="none" w:sz="0" w:space="0" w:color="auto"/>
            <w:bottom w:val="none" w:sz="0" w:space="0" w:color="auto"/>
            <w:right w:val="none" w:sz="0" w:space="0" w:color="auto"/>
          </w:divBdr>
        </w:div>
      </w:divsChild>
    </w:div>
    <w:div w:id="705565297">
      <w:bodyDiv w:val="1"/>
      <w:marLeft w:val="0"/>
      <w:marRight w:val="0"/>
      <w:marTop w:val="0"/>
      <w:marBottom w:val="0"/>
      <w:divBdr>
        <w:top w:val="none" w:sz="0" w:space="0" w:color="auto"/>
        <w:left w:val="none" w:sz="0" w:space="0" w:color="auto"/>
        <w:bottom w:val="none" w:sz="0" w:space="0" w:color="auto"/>
        <w:right w:val="none" w:sz="0" w:space="0" w:color="auto"/>
      </w:divBdr>
      <w:divsChild>
        <w:div w:id="1376080242">
          <w:marLeft w:val="0"/>
          <w:marRight w:val="0"/>
          <w:marTop w:val="0"/>
          <w:marBottom w:val="0"/>
          <w:divBdr>
            <w:top w:val="none" w:sz="0" w:space="0" w:color="auto"/>
            <w:left w:val="none" w:sz="0" w:space="0" w:color="auto"/>
            <w:bottom w:val="none" w:sz="0" w:space="0" w:color="auto"/>
            <w:right w:val="none" w:sz="0" w:space="0" w:color="auto"/>
          </w:divBdr>
        </w:div>
      </w:divsChild>
    </w:div>
    <w:div w:id="723798981">
      <w:bodyDiv w:val="1"/>
      <w:marLeft w:val="0"/>
      <w:marRight w:val="0"/>
      <w:marTop w:val="0"/>
      <w:marBottom w:val="0"/>
      <w:divBdr>
        <w:top w:val="none" w:sz="0" w:space="0" w:color="auto"/>
        <w:left w:val="none" w:sz="0" w:space="0" w:color="auto"/>
        <w:bottom w:val="none" w:sz="0" w:space="0" w:color="auto"/>
        <w:right w:val="none" w:sz="0" w:space="0" w:color="auto"/>
      </w:divBdr>
      <w:divsChild>
        <w:div w:id="746070436">
          <w:marLeft w:val="0"/>
          <w:marRight w:val="0"/>
          <w:marTop w:val="0"/>
          <w:marBottom w:val="0"/>
          <w:divBdr>
            <w:top w:val="none" w:sz="0" w:space="0" w:color="auto"/>
            <w:left w:val="none" w:sz="0" w:space="0" w:color="auto"/>
            <w:bottom w:val="none" w:sz="0" w:space="0" w:color="auto"/>
            <w:right w:val="none" w:sz="0" w:space="0" w:color="auto"/>
          </w:divBdr>
        </w:div>
      </w:divsChild>
    </w:div>
    <w:div w:id="838352213">
      <w:bodyDiv w:val="1"/>
      <w:marLeft w:val="0"/>
      <w:marRight w:val="0"/>
      <w:marTop w:val="0"/>
      <w:marBottom w:val="0"/>
      <w:divBdr>
        <w:top w:val="none" w:sz="0" w:space="0" w:color="auto"/>
        <w:left w:val="none" w:sz="0" w:space="0" w:color="auto"/>
        <w:bottom w:val="none" w:sz="0" w:space="0" w:color="auto"/>
        <w:right w:val="none" w:sz="0" w:space="0" w:color="auto"/>
      </w:divBdr>
      <w:divsChild>
        <w:div w:id="1879776593">
          <w:marLeft w:val="0"/>
          <w:marRight w:val="0"/>
          <w:marTop w:val="0"/>
          <w:marBottom w:val="0"/>
          <w:divBdr>
            <w:top w:val="none" w:sz="0" w:space="0" w:color="auto"/>
            <w:left w:val="none" w:sz="0" w:space="0" w:color="auto"/>
            <w:bottom w:val="none" w:sz="0" w:space="0" w:color="auto"/>
            <w:right w:val="none" w:sz="0" w:space="0" w:color="auto"/>
          </w:divBdr>
        </w:div>
      </w:divsChild>
    </w:div>
    <w:div w:id="881791247">
      <w:bodyDiv w:val="1"/>
      <w:marLeft w:val="0"/>
      <w:marRight w:val="0"/>
      <w:marTop w:val="0"/>
      <w:marBottom w:val="0"/>
      <w:divBdr>
        <w:top w:val="none" w:sz="0" w:space="0" w:color="auto"/>
        <w:left w:val="none" w:sz="0" w:space="0" w:color="auto"/>
        <w:bottom w:val="none" w:sz="0" w:space="0" w:color="auto"/>
        <w:right w:val="none" w:sz="0" w:space="0" w:color="auto"/>
      </w:divBdr>
      <w:divsChild>
        <w:div w:id="1785417661">
          <w:marLeft w:val="0"/>
          <w:marRight w:val="0"/>
          <w:marTop w:val="0"/>
          <w:marBottom w:val="0"/>
          <w:divBdr>
            <w:top w:val="none" w:sz="0" w:space="0" w:color="auto"/>
            <w:left w:val="none" w:sz="0" w:space="0" w:color="auto"/>
            <w:bottom w:val="none" w:sz="0" w:space="0" w:color="auto"/>
            <w:right w:val="none" w:sz="0" w:space="0" w:color="auto"/>
          </w:divBdr>
        </w:div>
      </w:divsChild>
    </w:div>
    <w:div w:id="977731867">
      <w:bodyDiv w:val="1"/>
      <w:marLeft w:val="0"/>
      <w:marRight w:val="0"/>
      <w:marTop w:val="0"/>
      <w:marBottom w:val="0"/>
      <w:divBdr>
        <w:top w:val="none" w:sz="0" w:space="0" w:color="auto"/>
        <w:left w:val="none" w:sz="0" w:space="0" w:color="auto"/>
        <w:bottom w:val="none" w:sz="0" w:space="0" w:color="auto"/>
        <w:right w:val="none" w:sz="0" w:space="0" w:color="auto"/>
      </w:divBdr>
      <w:divsChild>
        <w:div w:id="274413410">
          <w:marLeft w:val="0"/>
          <w:marRight w:val="0"/>
          <w:marTop w:val="0"/>
          <w:marBottom w:val="0"/>
          <w:divBdr>
            <w:top w:val="none" w:sz="0" w:space="0" w:color="auto"/>
            <w:left w:val="none" w:sz="0" w:space="0" w:color="auto"/>
            <w:bottom w:val="none" w:sz="0" w:space="0" w:color="auto"/>
            <w:right w:val="none" w:sz="0" w:space="0" w:color="auto"/>
          </w:divBdr>
        </w:div>
      </w:divsChild>
    </w:div>
    <w:div w:id="1015569148">
      <w:bodyDiv w:val="1"/>
      <w:marLeft w:val="0"/>
      <w:marRight w:val="0"/>
      <w:marTop w:val="0"/>
      <w:marBottom w:val="0"/>
      <w:divBdr>
        <w:top w:val="none" w:sz="0" w:space="0" w:color="auto"/>
        <w:left w:val="none" w:sz="0" w:space="0" w:color="auto"/>
        <w:bottom w:val="none" w:sz="0" w:space="0" w:color="auto"/>
        <w:right w:val="none" w:sz="0" w:space="0" w:color="auto"/>
      </w:divBdr>
      <w:divsChild>
        <w:div w:id="399836502">
          <w:marLeft w:val="0"/>
          <w:marRight w:val="0"/>
          <w:marTop w:val="0"/>
          <w:marBottom w:val="0"/>
          <w:divBdr>
            <w:top w:val="none" w:sz="0" w:space="0" w:color="auto"/>
            <w:left w:val="none" w:sz="0" w:space="0" w:color="auto"/>
            <w:bottom w:val="none" w:sz="0" w:space="0" w:color="auto"/>
            <w:right w:val="none" w:sz="0" w:space="0" w:color="auto"/>
          </w:divBdr>
        </w:div>
      </w:divsChild>
    </w:div>
    <w:div w:id="1038428787">
      <w:bodyDiv w:val="1"/>
      <w:marLeft w:val="0"/>
      <w:marRight w:val="0"/>
      <w:marTop w:val="0"/>
      <w:marBottom w:val="0"/>
      <w:divBdr>
        <w:top w:val="none" w:sz="0" w:space="0" w:color="auto"/>
        <w:left w:val="none" w:sz="0" w:space="0" w:color="auto"/>
        <w:bottom w:val="none" w:sz="0" w:space="0" w:color="auto"/>
        <w:right w:val="none" w:sz="0" w:space="0" w:color="auto"/>
      </w:divBdr>
      <w:divsChild>
        <w:div w:id="1278948741">
          <w:marLeft w:val="0"/>
          <w:marRight w:val="0"/>
          <w:marTop w:val="0"/>
          <w:marBottom w:val="0"/>
          <w:divBdr>
            <w:top w:val="none" w:sz="0" w:space="0" w:color="auto"/>
            <w:left w:val="none" w:sz="0" w:space="0" w:color="auto"/>
            <w:bottom w:val="none" w:sz="0" w:space="0" w:color="auto"/>
            <w:right w:val="none" w:sz="0" w:space="0" w:color="auto"/>
          </w:divBdr>
        </w:div>
      </w:divsChild>
    </w:div>
    <w:div w:id="1046562231">
      <w:bodyDiv w:val="1"/>
      <w:marLeft w:val="0"/>
      <w:marRight w:val="0"/>
      <w:marTop w:val="0"/>
      <w:marBottom w:val="0"/>
      <w:divBdr>
        <w:top w:val="none" w:sz="0" w:space="0" w:color="auto"/>
        <w:left w:val="none" w:sz="0" w:space="0" w:color="auto"/>
        <w:bottom w:val="none" w:sz="0" w:space="0" w:color="auto"/>
        <w:right w:val="none" w:sz="0" w:space="0" w:color="auto"/>
      </w:divBdr>
      <w:divsChild>
        <w:div w:id="1770157623">
          <w:marLeft w:val="0"/>
          <w:marRight w:val="0"/>
          <w:marTop w:val="0"/>
          <w:marBottom w:val="0"/>
          <w:divBdr>
            <w:top w:val="none" w:sz="0" w:space="0" w:color="auto"/>
            <w:left w:val="none" w:sz="0" w:space="0" w:color="auto"/>
            <w:bottom w:val="none" w:sz="0" w:space="0" w:color="auto"/>
            <w:right w:val="none" w:sz="0" w:space="0" w:color="auto"/>
          </w:divBdr>
        </w:div>
      </w:divsChild>
    </w:div>
    <w:div w:id="1087119302">
      <w:bodyDiv w:val="1"/>
      <w:marLeft w:val="0"/>
      <w:marRight w:val="0"/>
      <w:marTop w:val="0"/>
      <w:marBottom w:val="0"/>
      <w:divBdr>
        <w:top w:val="none" w:sz="0" w:space="0" w:color="auto"/>
        <w:left w:val="none" w:sz="0" w:space="0" w:color="auto"/>
        <w:bottom w:val="none" w:sz="0" w:space="0" w:color="auto"/>
        <w:right w:val="none" w:sz="0" w:space="0" w:color="auto"/>
      </w:divBdr>
      <w:divsChild>
        <w:div w:id="615252470">
          <w:marLeft w:val="0"/>
          <w:marRight w:val="0"/>
          <w:marTop w:val="0"/>
          <w:marBottom w:val="0"/>
          <w:divBdr>
            <w:top w:val="none" w:sz="0" w:space="0" w:color="auto"/>
            <w:left w:val="none" w:sz="0" w:space="0" w:color="auto"/>
            <w:bottom w:val="none" w:sz="0" w:space="0" w:color="auto"/>
            <w:right w:val="none" w:sz="0" w:space="0" w:color="auto"/>
          </w:divBdr>
        </w:div>
      </w:divsChild>
    </w:div>
    <w:div w:id="1115321451">
      <w:bodyDiv w:val="1"/>
      <w:marLeft w:val="0"/>
      <w:marRight w:val="0"/>
      <w:marTop w:val="0"/>
      <w:marBottom w:val="0"/>
      <w:divBdr>
        <w:top w:val="none" w:sz="0" w:space="0" w:color="auto"/>
        <w:left w:val="none" w:sz="0" w:space="0" w:color="auto"/>
        <w:bottom w:val="none" w:sz="0" w:space="0" w:color="auto"/>
        <w:right w:val="none" w:sz="0" w:space="0" w:color="auto"/>
      </w:divBdr>
      <w:divsChild>
        <w:div w:id="634677874">
          <w:marLeft w:val="0"/>
          <w:marRight w:val="0"/>
          <w:marTop w:val="0"/>
          <w:marBottom w:val="0"/>
          <w:divBdr>
            <w:top w:val="none" w:sz="0" w:space="0" w:color="auto"/>
            <w:left w:val="none" w:sz="0" w:space="0" w:color="auto"/>
            <w:bottom w:val="none" w:sz="0" w:space="0" w:color="auto"/>
            <w:right w:val="none" w:sz="0" w:space="0" w:color="auto"/>
          </w:divBdr>
        </w:div>
      </w:divsChild>
    </w:div>
    <w:div w:id="1119255257">
      <w:bodyDiv w:val="1"/>
      <w:marLeft w:val="0"/>
      <w:marRight w:val="0"/>
      <w:marTop w:val="0"/>
      <w:marBottom w:val="0"/>
      <w:divBdr>
        <w:top w:val="none" w:sz="0" w:space="0" w:color="auto"/>
        <w:left w:val="none" w:sz="0" w:space="0" w:color="auto"/>
        <w:bottom w:val="none" w:sz="0" w:space="0" w:color="auto"/>
        <w:right w:val="none" w:sz="0" w:space="0" w:color="auto"/>
      </w:divBdr>
      <w:divsChild>
        <w:div w:id="502866331">
          <w:marLeft w:val="0"/>
          <w:marRight w:val="0"/>
          <w:marTop w:val="0"/>
          <w:marBottom w:val="0"/>
          <w:divBdr>
            <w:top w:val="none" w:sz="0" w:space="0" w:color="auto"/>
            <w:left w:val="none" w:sz="0" w:space="0" w:color="auto"/>
            <w:bottom w:val="none" w:sz="0" w:space="0" w:color="auto"/>
            <w:right w:val="none" w:sz="0" w:space="0" w:color="auto"/>
          </w:divBdr>
        </w:div>
      </w:divsChild>
    </w:div>
    <w:div w:id="1131166567">
      <w:bodyDiv w:val="1"/>
      <w:marLeft w:val="0"/>
      <w:marRight w:val="0"/>
      <w:marTop w:val="0"/>
      <w:marBottom w:val="0"/>
      <w:divBdr>
        <w:top w:val="none" w:sz="0" w:space="0" w:color="auto"/>
        <w:left w:val="none" w:sz="0" w:space="0" w:color="auto"/>
        <w:bottom w:val="none" w:sz="0" w:space="0" w:color="auto"/>
        <w:right w:val="none" w:sz="0" w:space="0" w:color="auto"/>
      </w:divBdr>
      <w:divsChild>
        <w:div w:id="1797530575">
          <w:marLeft w:val="0"/>
          <w:marRight w:val="0"/>
          <w:marTop w:val="0"/>
          <w:marBottom w:val="0"/>
          <w:divBdr>
            <w:top w:val="none" w:sz="0" w:space="0" w:color="auto"/>
            <w:left w:val="none" w:sz="0" w:space="0" w:color="auto"/>
            <w:bottom w:val="none" w:sz="0" w:space="0" w:color="auto"/>
            <w:right w:val="none" w:sz="0" w:space="0" w:color="auto"/>
          </w:divBdr>
        </w:div>
      </w:divsChild>
    </w:div>
    <w:div w:id="1133671304">
      <w:bodyDiv w:val="1"/>
      <w:marLeft w:val="0"/>
      <w:marRight w:val="0"/>
      <w:marTop w:val="0"/>
      <w:marBottom w:val="0"/>
      <w:divBdr>
        <w:top w:val="none" w:sz="0" w:space="0" w:color="auto"/>
        <w:left w:val="none" w:sz="0" w:space="0" w:color="auto"/>
        <w:bottom w:val="none" w:sz="0" w:space="0" w:color="auto"/>
        <w:right w:val="none" w:sz="0" w:space="0" w:color="auto"/>
      </w:divBdr>
      <w:divsChild>
        <w:div w:id="1255626736">
          <w:marLeft w:val="0"/>
          <w:marRight w:val="0"/>
          <w:marTop w:val="0"/>
          <w:marBottom w:val="0"/>
          <w:divBdr>
            <w:top w:val="none" w:sz="0" w:space="0" w:color="auto"/>
            <w:left w:val="none" w:sz="0" w:space="0" w:color="auto"/>
            <w:bottom w:val="none" w:sz="0" w:space="0" w:color="auto"/>
            <w:right w:val="none" w:sz="0" w:space="0" w:color="auto"/>
          </w:divBdr>
        </w:div>
      </w:divsChild>
    </w:div>
    <w:div w:id="1140225442">
      <w:bodyDiv w:val="1"/>
      <w:marLeft w:val="0"/>
      <w:marRight w:val="0"/>
      <w:marTop w:val="0"/>
      <w:marBottom w:val="0"/>
      <w:divBdr>
        <w:top w:val="none" w:sz="0" w:space="0" w:color="auto"/>
        <w:left w:val="none" w:sz="0" w:space="0" w:color="auto"/>
        <w:bottom w:val="none" w:sz="0" w:space="0" w:color="auto"/>
        <w:right w:val="none" w:sz="0" w:space="0" w:color="auto"/>
      </w:divBdr>
      <w:divsChild>
        <w:div w:id="240800545">
          <w:marLeft w:val="0"/>
          <w:marRight w:val="0"/>
          <w:marTop w:val="0"/>
          <w:marBottom w:val="0"/>
          <w:divBdr>
            <w:top w:val="none" w:sz="0" w:space="0" w:color="auto"/>
            <w:left w:val="none" w:sz="0" w:space="0" w:color="auto"/>
            <w:bottom w:val="none" w:sz="0" w:space="0" w:color="auto"/>
            <w:right w:val="none" w:sz="0" w:space="0" w:color="auto"/>
          </w:divBdr>
        </w:div>
      </w:divsChild>
    </w:div>
    <w:div w:id="1177572879">
      <w:bodyDiv w:val="1"/>
      <w:marLeft w:val="0"/>
      <w:marRight w:val="0"/>
      <w:marTop w:val="0"/>
      <w:marBottom w:val="0"/>
      <w:divBdr>
        <w:top w:val="none" w:sz="0" w:space="0" w:color="auto"/>
        <w:left w:val="none" w:sz="0" w:space="0" w:color="auto"/>
        <w:bottom w:val="none" w:sz="0" w:space="0" w:color="auto"/>
        <w:right w:val="none" w:sz="0" w:space="0" w:color="auto"/>
      </w:divBdr>
      <w:divsChild>
        <w:div w:id="869412002">
          <w:marLeft w:val="0"/>
          <w:marRight w:val="0"/>
          <w:marTop w:val="0"/>
          <w:marBottom w:val="0"/>
          <w:divBdr>
            <w:top w:val="none" w:sz="0" w:space="0" w:color="auto"/>
            <w:left w:val="none" w:sz="0" w:space="0" w:color="auto"/>
            <w:bottom w:val="none" w:sz="0" w:space="0" w:color="auto"/>
            <w:right w:val="none" w:sz="0" w:space="0" w:color="auto"/>
          </w:divBdr>
        </w:div>
      </w:divsChild>
    </w:div>
    <w:div w:id="1248153715">
      <w:bodyDiv w:val="1"/>
      <w:marLeft w:val="0"/>
      <w:marRight w:val="0"/>
      <w:marTop w:val="0"/>
      <w:marBottom w:val="0"/>
      <w:divBdr>
        <w:top w:val="none" w:sz="0" w:space="0" w:color="auto"/>
        <w:left w:val="none" w:sz="0" w:space="0" w:color="auto"/>
        <w:bottom w:val="none" w:sz="0" w:space="0" w:color="auto"/>
        <w:right w:val="none" w:sz="0" w:space="0" w:color="auto"/>
      </w:divBdr>
      <w:divsChild>
        <w:div w:id="952444078">
          <w:marLeft w:val="0"/>
          <w:marRight w:val="0"/>
          <w:marTop w:val="0"/>
          <w:marBottom w:val="0"/>
          <w:divBdr>
            <w:top w:val="none" w:sz="0" w:space="0" w:color="auto"/>
            <w:left w:val="none" w:sz="0" w:space="0" w:color="auto"/>
            <w:bottom w:val="none" w:sz="0" w:space="0" w:color="auto"/>
            <w:right w:val="none" w:sz="0" w:space="0" w:color="auto"/>
          </w:divBdr>
        </w:div>
      </w:divsChild>
    </w:div>
    <w:div w:id="1252738824">
      <w:bodyDiv w:val="1"/>
      <w:marLeft w:val="0"/>
      <w:marRight w:val="0"/>
      <w:marTop w:val="0"/>
      <w:marBottom w:val="0"/>
      <w:divBdr>
        <w:top w:val="none" w:sz="0" w:space="0" w:color="auto"/>
        <w:left w:val="none" w:sz="0" w:space="0" w:color="auto"/>
        <w:bottom w:val="none" w:sz="0" w:space="0" w:color="auto"/>
        <w:right w:val="none" w:sz="0" w:space="0" w:color="auto"/>
      </w:divBdr>
      <w:divsChild>
        <w:div w:id="216624658">
          <w:marLeft w:val="0"/>
          <w:marRight w:val="0"/>
          <w:marTop w:val="0"/>
          <w:marBottom w:val="0"/>
          <w:divBdr>
            <w:top w:val="none" w:sz="0" w:space="0" w:color="auto"/>
            <w:left w:val="none" w:sz="0" w:space="0" w:color="auto"/>
            <w:bottom w:val="none" w:sz="0" w:space="0" w:color="auto"/>
            <w:right w:val="none" w:sz="0" w:space="0" w:color="auto"/>
          </w:divBdr>
        </w:div>
      </w:divsChild>
    </w:div>
    <w:div w:id="1254626067">
      <w:bodyDiv w:val="1"/>
      <w:marLeft w:val="0"/>
      <w:marRight w:val="0"/>
      <w:marTop w:val="0"/>
      <w:marBottom w:val="0"/>
      <w:divBdr>
        <w:top w:val="none" w:sz="0" w:space="0" w:color="auto"/>
        <w:left w:val="none" w:sz="0" w:space="0" w:color="auto"/>
        <w:bottom w:val="none" w:sz="0" w:space="0" w:color="auto"/>
        <w:right w:val="none" w:sz="0" w:space="0" w:color="auto"/>
      </w:divBdr>
      <w:divsChild>
        <w:div w:id="735594506">
          <w:marLeft w:val="0"/>
          <w:marRight w:val="0"/>
          <w:marTop w:val="0"/>
          <w:marBottom w:val="0"/>
          <w:divBdr>
            <w:top w:val="none" w:sz="0" w:space="0" w:color="auto"/>
            <w:left w:val="none" w:sz="0" w:space="0" w:color="auto"/>
            <w:bottom w:val="none" w:sz="0" w:space="0" w:color="auto"/>
            <w:right w:val="none" w:sz="0" w:space="0" w:color="auto"/>
          </w:divBdr>
        </w:div>
      </w:divsChild>
    </w:div>
    <w:div w:id="1284654251">
      <w:bodyDiv w:val="1"/>
      <w:marLeft w:val="0"/>
      <w:marRight w:val="0"/>
      <w:marTop w:val="0"/>
      <w:marBottom w:val="0"/>
      <w:divBdr>
        <w:top w:val="none" w:sz="0" w:space="0" w:color="auto"/>
        <w:left w:val="none" w:sz="0" w:space="0" w:color="auto"/>
        <w:bottom w:val="none" w:sz="0" w:space="0" w:color="auto"/>
        <w:right w:val="none" w:sz="0" w:space="0" w:color="auto"/>
      </w:divBdr>
      <w:divsChild>
        <w:div w:id="1411929963">
          <w:marLeft w:val="0"/>
          <w:marRight w:val="0"/>
          <w:marTop w:val="0"/>
          <w:marBottom w:val="0"/>
          <w:divBdr>
            <w:top w:val="none" w:sz="0" w:space="0" w:color="auto"/>
            <w:left w:val="none" w:sz="0" w:space="0" w:color="auto"/>
            <w:bottom w:val="none" w:sz="0" w:space="0" w:color="auto"/>
            <w:right w:val="none" w:sz="0" w:space="0" w:color="auto"/>
          </w:divBdr>
        </w:div>
      </w:divsChild>
    </w:div>
    <w:div w:id="1294359875">
      <w:bodyDiv w:val="1"/>
      <w:marLeft w:val="0"/>
      <w:marRight w:val="0"/>
      <w:marTop w:val="0"/>
      <w:marBottom w:val="0"/>
      <w:divBdr>
        <w:top w:val="none" w:sz="0" w:space="0" w:color="auto"/>
        <w:left w:val="none" w:sz="0" w:space="0" w:color="auto"/>
        <w:bottom w:val="none" w:sz="0" w:space="0" w:color="auto"/>
        <w:right w:val="none" w:sz="0" w:space="0" w:color="auto"/>
      </w:divBdr>
      <w:divsChild>
        <w:div w:id="2059208479">
          <w:marLeft w:val="0"/>
          <w:marRight w:val="0"/>
          <w:marTop w:val="0"/>
          <w:marBottom w:val="0"/>
          <w:divBdr>
            <w:top w:val="none" w:sz="0" w:space="0" w:color="auto"/>
            <w:left w:val="none" w:sz="0" w:space="0" w:color="auto"/>
            <w:bottom w:val="none" w:sz="0" w:space="0" w:color="auto"/>
            <w:right w:val="none" w:sz="0" w:space="0" w:color="auto"/>
          </w:divBdr>
        </w:div>
      </w:divsChild>
    </w:div>
    <w:div w:id="1343363741">
      <w:bodyDiv w:val="1"/>
      <w:marLeft w:val="0"/>
      <w:marRight w:val="0"/>
      <w:marTop w:val="0"/>
      <w:marBottom w:val="0"/>
      <w:divBdr>
        <w:top w:val="none" w:sz="0" w:space="0" w:color="auto"/>
        <w:left w:val="none" w:sz="0" w:space="0" w:color="auto"/>
        <w:bottom w:val="none" w:sz="0" w:space="0" w:color="auto"/>
        <w:right w:val="none" w:sz="0" w:space="0" w:color="auto"/>
      </w:divBdr>
      <w:divsChild>
        <w:div w:id="1912960150">
          <w:marLeft w:val="0"/>
          <w:marRight w:val="0"/>
          <w:marTop w:val="0"/>
          <w:marBottom w:val="0"/>
          <w:divBdr>
            <w:top w:val="none" w:sz="0" w:space="0" w:color="auto"/>
            <w:left w:val="none" w:sz="0" w:space="0" w:color="auto"/>
            <w:bottom w:val="none" w:sz="0" w:space="0" w:color="auto"/>
            <w:right w:val="none" w:sz="0" w:space="0" w:color="auto"/>
          </w:divBdr>
        </w:div>
      </w:divsChild>
    </w:div>
    <w:div w:id="1376275077">
      <w:bodyDiv w:val="1"/>
      <w:marLeft w:val="0"/>
      <w:marRight w:val="0"/>
      <w:marTop w:val="0"/>
      <w:marBottom w:val="0"/>
      <w:divBdr>
        <w:top w:val="none" w:sz="0" w:space="0" w:color="auto"/>
        <w:left w:val="none" w:sz="0" w:space="0" w:color="auto"/>
        <w:bottom w:val="none" w:sz="0" w:space="0" w:color="auto"/>
        <w:right w:val="none" w:sz="0" w:space="0" w:color="auto"/>
      </w:divBdr>
      <w:divsChild>
        <w:div w:id="536162943">
          <w:marLeft w:val="0"/>
          <w:marRight w:val="0"/>
          <w:marTop w:val="0"/>
          <w:marBottom w:val="0"/>
          <w:divBdr>
            <w:top w:val="none" w:sz="0" w:space="0" w:color="auto"/>
            <w:left w:val="none" w:sz="0" w:space="0" w:color="auto"/>
            <w:bottom w:val="none" w:sz="0" w:space="0" w:color="auto"/>
            <w:right w:val="none" w:sz="0" w:space="0" w:color="auto"/>
          </w:divBdr>
        </w:div>
      </w:divsChild>
    </w:div>
    <w:div w:id="1425107655">
      <w:bodyDiv w:val="1"/>
      <w:marLeft w:val="0"/>
      <w:marRight w:val="0"/>
      <w:marTop w:val="0"/>
      <w:marBottom w:val="0"/>
      <w:divBdr>
        <w:top w:val="none" w:sz="0" w:space="0" w:color="auto"/>
        <w:left w:val="none" w:sz="0" w:space="0" w:color="auto"/>
        <w:bottom w:val="none" w:sz="0" w:space="0" w:color="auto"/>
        <w:right w:val="none" w:sz="0" w:space="0" w:color="auto"/>
      </w:divBdr>
      <w:divsChild>
        <w:div w:id="857154715">
          <w:marLeft w:val="0"/>
          <w:marRight w:val="0"/>
          <w:marTop w:val="0"/>
          <w:marBottom w:val="0"/>
          <w:divBdr>
            <w:top w:val="none" w:sz="0" w:space="0" w:color="auto"/>
            <w:left w:val="none" w:sz="0" w:space="0" w:color="auto"/>
            <w:bottom w:val="none" w:sz="0" w:space="0" w:color="auto"/>
            <w:right w:val="none" w:sz="0" w:space="0" w:color="auto"/>
          </w:divBdr>
        </w:div>
      </w:divsChild>
    </w:div>
    <w:div w:id="1435318079">
      <w:bodyDiv w:val="1"/>
      <w:marLeft w:val="0"/>
      <w:marRight w:val="0"/>
      <w:marTop w:val="0"/>
      <w:marBottom w:val="0"/>
      <w:divBdr>
        <w:top w:val="none" w:sz="0" w:space="0" w:color="auto"/>
        <w:left w:val="none" w:sz="0" w:space="0" w:color="auto"/>
        <w:bottom w:val="none" w:sz="0" w:space="0" w:color="auto"/>
        <w:right w:val="none" w:sz="0" w:space="0" w:color="auto"/>
      </w:divBdr>
      <w:divsChild>
        <w:div w:id="1253197621">
          <w:marLeft w:val="0"/>
          <w:marRight w:val="0"/>
          <w:marTop w:val="0"/>
          <w:marBottom w:val="0"/>
          <w:divBdr>
            <w:top w:val="none" w:sz="0" w:space="0" w:color="auto"/>
            <w:left w:val="none" w:sz="0" w:space="0" w:color="auto"/>
            <w:bottom w:val="none" w:sz="0" w:space="0" w:color="auto"/>
            <w:right w:val="none" w:sz="0" w:space="0" w:color="auto"/>
          </w:divBdr>
        </w:div>
      </w:divsChild>
    </w:div>
    <w:div w:id="1493444181">
      <w:bodyDiv w:val="1"/>
      <w:marLeft w:val="0"/>
      <w:marRight w:val="0"/>
      <w:marTop w:val="0"/>
      <w:marBottom w:val="0"/>
      <w:divBdr>
        <w:top w:val="none" w:sz="0" w:space="0" w:color="auto"/>
        <w:left w:val="none" w:sz="0" w:space="0" w:color="auto"/>
        <w:bottom w:val="none" w:sz="0" w:space="0" w:color="auto"/>
        <w:right w:val="none" w:sz="0" w:space="0" w:color="auto"/>
      </w:divBdr>
      <w:divsChild>
        <w:div w:id="1125465348">
          <w:marLeft w:val="0"/>
          <w:marRight w:val="0"/>
          <w:marTop w:val="0"/>
          <w:marBottom w:val="0"/>
          <w:divBdr>
            <w:top w:val="none" w:sz="0" w:space="0" w:color="auto"/>
            <w:left w:val="none" w:sz="0" w:space="0" w:color="auto"/>
            <w:bottom w:val="none" w:sz="0" w:space="0" w:color="auto"/>
            <w:right w:val="none" w:sz="0" w:space="0" w:color="auto"/>
          </w:divBdr>
        </w:div>
      </w:divsChild>
    </w:div>
    <w:div w:id="1507940567">
      <w:bodyDiv w:val="1"/>
      <w:marLeft w:val="0"/>
      <w:marRight w:val="0"/>
      <w:marTop w:val="0"/>
      <w:marBottom w:val="0"/>
      <w:divBdr>
        <w:top w:val="none" w:sz="0" w:space="0" w:color="auto"/>
        <w:left w:val="none" w:sz="0" w:space="0" w:color="auto"/>
        <w:bottom w:val="none" w:sz="0" w:space="0" w:color="auto"/>
        <w:right w:val="none" w:sz="0" w:space="0" w:color="auto"/>
      </w:divBdr>
      <w:divsChild>
        <w:div w:id="174850677">
          <w:marLeft w:val="0"/>
          <w:marRight w:val="0"/>
          <w:marTop w:val="0"/>
          <w:marBottom w:val="0"/>
          <w:divBdr>
            <w:top w:val="none" w:sz="0" w:space="0" w:color="auto"/>
            <w:left w:val="none" w:sz="0" w:space="0" w:color="auto"/>
            <w:bottom w:val="none" w:sz="0" w:space="0" w:color="auto"/>
            <w:right w:val="none" w:sz="0" w:space="0" w:color="auto"/>
          </w:divBdr>
        </w:div>
      </w:divsChild>
    </w:div>
    <w:div w:id="1526869723">
      <w:bodyDiv w:val="1"/>
      <w:marLeft w:val="0"/>
      <w:marRight w:val="0"/>
      <w:marTop w:val="0"/>
      <w:marBottom w:val="0"/>
      <w:divBdr>
        <w:top w:val="none" w:sz="0" w:space="0" w:color="auto"/>
        <w:left w:val="none" w:sz="0" w:space="0" w:color="auto"/>
        <w:bottom w:val="none" w:sz="0" w:space="0" w:color="auto"/>
        <w:right w:val="none" w:sz="0" w:space="0" w:color="auto"/>
      </w:divBdr>
      <w:divsChild>
        <w:div w:id="106509725">
          <w:marLeft w:val="0"/>
          <w:marRight w:val="0"/>
          <w:marTop w:val="0"/>
          <w:marBottom w:val="0"/>
          <w:divBdr>
            <w:top w:val="none" w:sz="0" w:space="0" w:color="auto"/>
            <w:left w:val="none" w:sz="0" w:space="0" w:color="auto"/>
            <w:bottom w:val="none" w:sz="0" w:space="0" w:color="auto"/>
            <w:right w:val="none" w:sz="0" w:space="0" w:color="auto"/>
          </w:divBdr>
        </w:div>
      </w:divsChild>
    </w:div>
    <w:div w:id="1531648821">
      <w:bodyDiv w:val="1"/>
      <w:marLeft w:val="0"/>
      <w:marRight w:val="0"/>
      <w:marTop w:val="0"/>
      <w:marBottom w:val="0"/>
      <w:divBdr>
        <w:top w:val="none" w:sz="0" w:space="0" w:color="auto"/>
        <w:left w:val="none" w:sz="0" w:space="0" w:color="auto"/>
        <w:bottom w:val="none" w:sz="0" w:space="0" w:color="auto"/>
        <w:right w:val="none" w:sz="0" w:space="0" w:color="auto"/>
      </w:divBdr>
      <w:divsChild>
        <w:div w:id="1742673133">
          <w:marLeft w:val="0"/>
          <w:marRight w:val="0"/>
          <w:marTop w:val="0"/>
          <w:marBottom w:val="0"/>
          <w:divBdr>
            <w:top w:val="none" w:sz="0" w:space="0" w:color="auto"/>
            <w:left w:val="none" w:sz="0" w:space="0" w:color="auto"/>
            <w:bottom w:val="none" w:sz="0" w:space="0" w:color="auto"/>
            <w:right w:val="none" w:sz="0" w:space="0" w:color="auto"/>
          </w:divBdr>
        </w:div>
      </w:divsChild>
    </w:div>
    <w:div w:id="1631857675">
      <w:bodyDiv w:val="1"/>
      <w:marLeft w:val="0"/>
      <w:marRight w:val="0"/>
      <w:marTop w:val="0"/>
      <w:marBottom w:val="0"/>
      <w:divBdr>
        <w:top w:val="none" w:sz="0" w:space="0" w:color="auto"/>
        <w:left w:val="none" w:sz="0" w:space="0" w:color="auto"/>
        <w:bottom w:val="none" w:sz="0" w:space="0" w:color="auto"/>
        <w:right w:val="none" w:sz="0" w:space="0" w:color="auto"/>
      </w:divBdr>
      <w:divsChild>
        <w:div w:id="1629582814">
          <w:marLeft w:val="0"/>
          <w:marRight w:val="0"/>
          <w:marTop w:val="0"/>
          <w:marBottom w:val="0"/>
          <w:divBdr>
            <w:top w:val="none" w:sz="0" w:space="0" w:color="auto"/>
            <w:left w:val="none" w:sz="0" w:space="0" w:color="auto"/>
            <w:bottom w:val="none" w:sz="0" w:space="0" w:color="auto"/>
            <w:right w:val="none" w:sz="0" w:space="0" w:color="auto"/>
          </w:divBdr>
        </w:div>
      </w:divsChild>
    </w:div>
    <w:div w:id="1657805125">
      <w:bodyDiv w:val="1"/>
      <w:marLeft w:val="0"/>
      <w:marRight w:val="0"/>
      <w:marTop w:val="0"/>
      <w:marBottom w:val="0"/>
      <w:divBdr>
        <w:top w:val="none" w:sz="0" w:space="0" w:color="auto"/>
        <w:left w:val="none" w:sz="0" w:space="0" w:color="auto"/>
        <w:bottom w:val="none" w:sz="0" w:space="0" w:color="auto"/>
        <w:right w:val="none" w:sz="0" w:space="0" w:color="auto"/>
      </w:divBdr>
      <w:divsChild>
        <w:div w:id="2066640459">
          <w:marLeft w:val="0"/>
          <w:marRight w:val="0"/>
          <w:marTop w:val="0"/>
          <w:marBottom w:val="0"/>
          <w:divBdr>
            <w:top w:val="none" w:sz="0" w:space="0" w:color="auto"/>
            <w:left w:val="none" w:sz="0" w:space="0" w:color="auto"/>
            <w:bottom w:val="none" w:sz="0" w:space="0" w:color="auto"/>
            <w:right w:val="none" w:sz="0" w:space="0" w:color="auto"/>
          </w:divBdr>
        </w:div>
      </w:divsChild>
    </w:div>
    <w:div w:id="1661688164">
      <w:bodyDiv w:val="1"/>
      <w:marLeft w:val="0"/>
      <w:marRight w:val="0"/>
      <w:marTop w:val="0"/>
      <w:marBottom w:val="0"/>
      <w:divBdr>
        <w:top w:val="none" w:sz="0" w:space="0" w:color="auto"/>
        <w:left w:val="none" w:sz="0" w:space="0" w:color="auto"/>
        <w:bottom w:val="none" w:sz="0" w:space="0" w:color="auto"/>
        <w:right w:val="none" w:sz="0" w:space="0" w:color="auto"/>
      </w:divBdr>
      <w:divsChild>
        <w:div w:id="462775843">
          <w:marLeft w:val="0"/>
          <w:marRight w:val="0"/>
          <w:marTop w:val="0"/>
          <w:marBottom w:val="0"/>
          <w:divBdr>
            <w:top w:val="none" w:sz="0" w:space="0" w:color="auto"/>
            <w:left w:val="none" w:sz="0" w:space="0" w:color="auto"/>
            <w:bottom w:val="none" w:sz="0" w:space="0" w:color="auto"/>
            <w:right w:val="none" w:sz="0" w:space="0" w:color="auto"/>
          </w:divBdr>
        </w:div>
      </w:divsChild>
    </w:div>
    <w:div w:id="1661810655">
      <w:bodyDiv w:val="1"/>
      <w:marLeft w:val="0"/>
      <w:marRight w:val="0"/>
      <w:marTop w:val="0"/>
      <w:marBottom w:val="0"/>
      <w:divBdr>
        <w:top w:val="none" w:sz="0" w:space="0" w:color="auto"/>
        <w:left w:val="none" w:sz="0" w:space="0" w:color="auto"/>
        <w:bottom w:val="none" w:sz="0" w:space="0" w:color="auto"/>
        <w:right w:val="none" w:sz="0" w:space="0" w:color="auto"/>
      </w:divBdr>
      <w:divsChild>
        <w:div w:id="1486776964">
          <w:marLeft w:val="0"/>
          <w:marRight w:val="0"/>
          <w:marTop w:val="0"/>
          <w:marBottom w:val="0"/>
          <w:divBdr>
            <w:top w:val="none" w:sz="0" w:space="0" w:color="auto"/>
            <w:left w:val="none" w:sz="0" w:space="0" w:color="auto"/>
            <w:bottom w:val="none" w:sz="0" w:space="0" w:color="auto"/>
            <w:right w:val="none" w:sz="0" w:space="0" w:color="auto"/>
          </w:divBdr>
        </w:div>
      </w:divsChild>
    </w:div>
    <w:div w:id="1678462090">
      <w:bodyDiv w:val="1"/>
      <w:marLeft w:val="0"/>
      <w:marRight w:val="0"/>
      <w:marTop w:val="0"/>
      <w:marBottom w:val="0"/>
      <w:divBdr>
        <w:top w:val="none" w:sz="0" w:space="0" w:color="auto"/>
        <w:left w:val="none" w:sz="0" w:space="0" w:color="auto"/>
        <w:bottom w:val="none" w:sz="0" w:space="0" w:color="auto"/>
        <w:right w:val="none" w:sz="0" w:space="0" w:color="auto"/>
      </w:divBdr>
      <w:divsChild>
        <w:div w:id="1423837094">
          <w:marLeft w:val="0"/>
          <w:marRight w:val="0"/>
          <w:marTop w:val="0"/>
          <w:marBottom w:val="0"/>
          <w:divBdr>
            <w:top w:val="none" w:sz="0" w:space="0" w:color="auto"/>
            <w:left w:val="none" w:sz="0" w:space="0" w:color="auto"/>
            <w:bottom w:val="none" w:sz="0" w:space="0" w:color="auto"/>
            <w:right w:val="none" w:sz="0" w:space="0" w:color="auto"/>
          </w:divBdr>
        </w:div>
      </w:divsChild>
    </w:div>
    <w:div w:id="1680308543">
      <w:bodyDiv w:val="1"/>
      <w:marLeft w:val="0"/>
      <w:marRight w:val="0"/>
      <w:marTop w:val="0"/>
      <w:marBottom w:val="0"/>
      <w:divBdr>
        <w:top w:val="none" w:sz="0" w:space="0" w:color="auto"/>
        <w:left w:val="none" w:sz="0" w:space="0" w:color="auto"/>
        <w:bottom w:val="none" w:sz="0" w:space="0" w:color="auto"/>
        <w:right w:val="none" w:sz="0" w:space="0" w:color="auto"/>
      </w:divBdr>
      <w:divsChild>
        <w:div w:id="1484422455">
          <w:marLeft w:val="0"/>
          <w:marRight w:val="0"/>
          <w:marTop w:val="0"/>
          <w:marBottom w:val="0"/>
          <w:divBdr>
            <w:top w:val="none" w:sz="0" w:space="0" w:color="auto"/>
            <w:left w:val="none" w:sz="0" w:space="0" w:color="auto"/>
            <w:bottom w:val="none" w:sz="0" w:space="0" w:color="auto"/>
            <w:right w:val="none" w:sz="0" w:space="0" w:color="auto"/>
          </w:divBdr>
        </w:div>
      </w:divsChild>
    </w:div>
    <w:div w:id="1704016536">
      <w:bodyDiv w:val="1"/>
      <w:marLeft w:val="0"/>
      <w:marRight w:val="0"/>
      <w:marTop w:val="0"/>
      <w:marBottom w:val="0"/>
      <w:divBdr>
        <w:top w:val="none" w:sz="0" w:space="0" w:color="auto"/>
        <w:left w:val="none" w:sz="0" w:space="0" w:color="auto"/>
        <w:bottom w:val="none" w:sz="0" w:space="0" w:color="auto"/>
        <w:right w:val="none" w:sz="0" w:space="0" w:color="auto"/>
      </w:divBdr>
      <w:divsChild>
        <w:div w:id="1227376728">
          <w:marLeft w:val="0"/>
          <w:marRight w:val="0"/>
          <w:marTop w:val="0"/>
          <w:marBottom w:val="0"/>
          <w:divBdr>
            <w:top w:val="none" w:sz="0" w:space="0" w:color="auto"/>
            <w:left w:val="none" w:sz="0" w:space="0" w:color="auto"/>
            <w:bottom w:val="none" w:sz="0" w:space="0" w:color="auto"/>
            <w:right w:val="none" w:sz="0" w:space="0" w:color="auto"/>
          </w:divBdr>
        </w:div>
      </w:divsChild>
    </w:div>
    <w:div w:id="1704599966">
      <w:bodyDiv w:val="1"/>
      <w:marLeft w:val="0"/>
      <w:marRight w:val="0"/>
      <w:marTop w:val="0"/>
      <w:marBottom w:val="0"/>
      <w:divBdr>
        <w:top w:val="none" w:sz="0" w:space="0" w:color="auto"/>
        <w:left w:val="none" w:sz="0" w:space="0" w:color="auto"/>
        <w:bottom w:val="none" w:sz="0" w:space="0" w:color="auto"/>
        <w:right w:val="none" w:sz="0" w:space="0" w:color="auto"/>
      </w:divBdr>
      <w:divsChild>
        <w:div w:id="1332485131">
          <w:marLeft w:val="0"/>
          <w:marRight w:val="0"/>
          <w:marTop w:val="0"/>
          <w:marBottom w:val="0"/>
          <w:divBdr>
            <w:top w:val="none" w:sz="0" w:space="0" w:color="auto"/>
            <w:left w:val="none" w:sz="0" w:space="0" w:color="auto"/>
            <w:bottom w:val="none" w:sz="0" w:space="0" w:color="auto"/>
            <w:right w:val="none" w:sz="0" w:space="0" w:color="auto"/>
          </w:divBdr>
        </w:div>
      </w:divsChild>
    </w:div>
    <w:div w:id="1724479134">
      <w:bodyDiv w:val="1"/>
      <w:marLeft w:val="0"/>
      <w:marRight w:val="0"/>
      <w:marTop w:val="0"/>
      <w:marBottom w:val="0"/>
      <w:divBdr>
        <w:top w:val="none" w:sz="0" w:space="0" w:color="auto"/>
        <w:left w:val="none" w:sz="0" w:space="0" w:color="auto"/>
        <w:bottom w:val="none" w:sz="0" w:space="0" w:color="auto"/>
        <w:right w:val="none" w:sz="0" w:space="0" w:color="auto"/>
      </w:divBdr>
      <w:divsChild>
        <w:div w:id="1587958792">
          <w:marLeft w:val="0"/>
          <w:marRight w:val="0"/>
          <w:marTop w:val="0"/>
          <w:marBottom w:val="0"/>
          <w:divBdr>
            <w:top w:val="none" w:sz="0" w:space="0" w:color="auto"/>
            <w:left w:val="none" w:sz="0" w:space="0" w:color="auto"/>
            <w:bottom w:val="none" w:sz="0" w:space="0" w:color="auto"/>
            <w:right w:val="none" w:sz="0" w:space="0" w:color="auto"/>
          </w:divBdr>
        </w:div>
      </w:divsChild>
    </w:div>
    <w:div w:id="1726294750">
      <w:bodyDiv w:val="1"/>
      <w:marLeft w:val="0"/>
      <w:marRight w:val="0"/>
      <w:marTop w:val="0"/>
      <w:marBottom w:val="0"/>
      <w:divBdr>
        <w:top w:val="none" w:sz="0" w:space="0" w:color="auto"/>
        <w:left w:val="none" w:sz="0" w:space="0" w:color="auto"/>
        <w:bottom w:val="none" w:sz="0" w:space="0" w:color="auto"/>
        <w:right w:val="none" w:sz="0" w:space="0" w:color="auto"/>
      </w:divBdr>
      <w:divsChild>
        <w:div w:id="2143498493">
          <w:marLeft w:val="0"/>
          <w:marRight w:val="0"/>
          <w:marTop w:val="0"/>
          <w:marBottom w:val="0"/>
          <w:divBdr>
            <w:top w:val="none" w:sz="0" w:space="0" w:color="auto"/>
            <w:left w:val="none" w:sz="0" w:space="0" w:color="auto"/>
            <w:bottom w:val="none" w:sz="0" w:space="0" w:color="auto"/>
            <w:right w:val="none" w:sz="0" w:space="0" w:color="auto"/>
          </w:divBdr>
        </w:div>
      </w:divsChild>
    </w:div>
    <w:div w:id="1759398516">
      <w:bodyDiv w:val="1"/>
      <w:marLeft w:val="0"/>
      <w:marRight w:val="0"/>
      <w:marTop w:val="0"/>
      <w:marBottom w:val="0"/>
      <w:divBdr>
        <w:top w:val="none" w:sz="0" w:space="0" w:color="auto"/>
        <w:left w:val="none" w:sz="0" w:space="0" w:color="auto"/>
        <w:bottom w:val="none" w:sz="0" w:space="0" w:color="auto"/>
        <w:right w:val="none" w:sz="0" w:space="0" w:color="auto"/>
      </w:divBdr>
      <w:divsChild>
        <w:div w:id="615792917">
          <w:marLeft w:val="0"/>
          <w:marRight w:val="0"/>
          <w:marTop w:val="0"/>
          <w:marBottom w:val="0"/>
          <w:divBdr>
            <w:top w:val="none" w:sz="0" w:space="0" w:color="auto"/>
            <w:left w:val="none" w:sz="0" w:space="0" w:color="auto"/>
            <w:bottom w:val="none" w:sz="0" w:space="0" w:color="auto"/>
            <w:right w:val="none" w:sz="0" w:space="0" w:color="auto"/>
          </w:divBdr>
        </w:div>
      </w:divsChild>
    </w:div>
    <w:div w:id="1759517797">
      <w:bodyDiv w:val="1"/>
      <w:marLeft w:val="0"/>
      <w:marRight w:val="0"/>
      <w:marTop w:val="0"/>
      <w:marBottom w:val="0"/>
      <w:divBdr>
        <w:top w:val="none" w:sz="0" w:space="0" w:color="auto"/>
        <w:left w:val="none" w:sz="0" w:space="0" w:color="auto"/>
        <w:bottom w:val="none" w:sz="0" w:space="0" w:color="auto"/>
        <w:right w:val="none" w:sz="0" w:space="0" w:color="auto"/>
      </w:divBdr>
      <w:divsChild>
        <w:div w:id="345248588">
          <w:marLeft w:val="0"/>
          <w:marRight w:val="0"/>
          <w:marTop w:val="0"/>
          <w:marBottom w:val="0"/>
          <w:divBdr>
            <w:top w:val="none" w:sz="0" w:space="0" w:color="auto"/>
            <w:left w:val="none" w:sz="0" w:space="0" w:color="auto"/>
            <w:bottom w:val="none" w:sz="0" w:space="0" w:color="auto"/>
            <w:right w:val="none" w:sz="0" w:space="0" w:color="auto"/>
          </w:divBdr>
        </w:div>
      </w:divsChild>
    </w:div>
    <w:div w:id="1805923567">
      <w:bodyDiv w:val="1"/>
      <w:marLeft w:val="0"/>
      <w:marRight w:val="0"/>
      <w:marTop w:val="0"/>
      <w:marBottom w:val="0"/>
      <w:divBdr>
        <w:top w:val="none" w:sz="0" w:space="0" w:color="auto"/>
        <w:left w:val="none" w:sz="0" w:space="0" w:color="auto"/>
        <w:bottom w:val="none" w:sz="0" w:space="0" w:color="auto"/>
        <w:right w:val="none" w:sz="0" w:space="0" w:color="auto"/>
      </w:divBdr>
      <w:divsChild>
        <w:div w:id="617373572">
          <w:marLeft w:val="0"/>
          <w:marRight w:val="0"/>
          <w:marTop w:val="0"/>
          <w:marBottom w:val="0"/>
          <w:divBdr>
            <w:top w:val="none" w:sz="0" w:space="0" w:color="auto"/>
            <w:left w:val="none" w:sz="0" w:space="0" w:color="auto"/>
            <w:bottom w:val="none" w:sz="0" w:space="0" w:color="auto"/>
            <w:right w:val="none" w:sz="0" w:space="0" w:color="auto"/>
          </w:divBdr>
        </w:div>
      </w:divsChild>
    </w:div>
    <w:div w:id="1908806287">
      <w:bodyDiv w:val="1"/>
      <w:marLeft w:val="0"/>
      <w:marRight w:val="0"/>
      <w:marTop w:val="0"/>
      <w:marBottom w:val="0"/>
      <w:divBdr>
        <w:top w:val="none" w:sz="0" w:space="0" w:color="auto"/>
        <w:left w:val="none" w:sz="0" w:space="0" w:color="auto"/>
        <w:bottom w:val="none" w:sz="0" w:space="0" w:color="auto"/>
        <w:right w:val="none" w:sz="0" w:space="0" w:color="auto"/>
      </w:divBdr>
      <w:divsChild>
        <w:div w:id="1453286493">
          <w:marLeft w:val="0"/>
          <w:marRight w:val="0"/>
          <w:marTop w:val="0"/>
          <w:marBottom w:val="0"/>
          <w:divBdr>
            <w:top w:val="none" w:sz="0" w:space="0" w:color="auto"/>
            <w:left w:val="none" w:sz="0" w:space="0" w:color="auto"/>
            <w:bottom w:val="none" w:sz="0" w:space="0" w:color="auto"/>
            <w:right w:val="none" w:sz="0" w:space="0" w:color="auto"/>
          </w:divBdr>
        </w:div>
      </w:divsChild>
    </w:div>
    <w:div w:id="2001228566">
      <w:bodyDiv w:val="1"/>
      <w:marLeft w:val="0"/>
      <w:marRight w:val="0"/>
      <w:marTop w:val="0"/>
      <w:marBottom w:val="0"/>
      <w:divBdr>
        <w:top w:val="none" w:sz="0" w:space="0" w:color="auto"/>
        <w:left w:val="none" w:sz="0" w:space="0" w:color="auto"/>
        <w:bottom w:val="none" w:sz="0" w:space="0" w:color="auto"/>
        <w:right w:val="none" w:sz="0" w:space="0" w:color="auto"/>
      </w:divBdr>
      <w:divsChild>
        <w:div w:id="595018927">
          <w:marLeft w:val="0"/>
          <w:marRight w:val="0"/>
          <w:marTop w:val="0"/>
          <w:marBottom w:val="0"/>
          <w:divBdr>
            <w:top w:val="none" w:sz="0" w:space="0" w:color="auto"/>
            <w:left w:val="none" w:sz="0" w:space="0" w:color="auto"/>
            <w:bottom w:val="none" w:sz="0" w:space="0" w:color="auto"/>
            <w:right w:val="none" w:sz="0" w:space="0" w:color="auto"/>
          </w:divBdr>
        </w:div>
      </w:divsChild>
    </w:div>
    <w:div w:id="2091346705">
      <w:bodyDiv w:val="1"/>
      <w:marLeft w:val="0"/>
      <w:marRight w:val="0"/>
      <w:marTop w:val="0"/>
      <w:marBottom w:val="0"/>
      <w:divBdr>
        <w:top w:val="none" w:sz="0" w:space="0" w:color="auto"/>
        <w:left w:val="none" w:sz="0" w:space="0" w:color="auto"/>
        <w:bottom w:val="none" w:sz="0" w:space="0" w:color="auto"/>
        <w:right w:val="none" w:sz="0" w:space="0" w:color="auto"/>
      </w:divBdr>
      <w:divsChild>
        <w:div w:id="9668211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customXml" Target="../customXml/item4.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sQhl7A3/9uAyW2SMA2eW3HtEqZw==">AMUW2mXeE2bnEzwG2egRX4FpG89Sn9UQxZmbf1LeNyQXqfOGkJvbirmkJ4DIWujjJ+jtXTnqQ38EA2yFuxL/9kOeDDGOBYDVI1gUCRJlgdU5WaPGWdvHUIDSNuYQokuMdXdWMUfKmc4ivn+ddrO44A4QsYC6yIkrh9mm3arjhvClkWZ6TVfmpsM=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1F3687158FED83498AB225C8D0A22367" ma:contentTypeVersion="18" ma:contentTypeDescription="Create a new document." ma:contentTypeScope="" ma:versionID="b08165c8816c1c1ec2049e2d830399a6">
  <xsd:schema xmlns:xsd="http://www.w3.org/2001/XMLSchema" xmlns:xs="http://www.w3.org/2001/XMLSchema" xmlns:p="http://schemas.microsoft.com/office/2006/metadata/properties" xmlns:ns1="http://schemas.microsoft.com/sharepoint/v3" xmlns:ns2="161b98de-e4d5-4805-bd09-fe6df28a6aca" xmlns:ns3="0dfe8ede-b51a-4968-8328-d96fab60d530" targetNamespace="http://schemas.microsoft.com/office/2006/metadata/properties" ma:root="true" ma:fieldsID="40abe045a4aedd8fcda7aae412b8f0d2" ns1:_="" ns2:_="" ns3:_="">
    <xsd:import namespace="http://schemas.microsoft.com/sharepoint/v3"/>
    <xsd:import namespace="161b98de-e4d5-4805-bd09-fe6df28a6aca"/>
    <xsd:import namespace="0dfe8ede-b51a-4968-8328-d96fab60d53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1:_ip_UnifiedCompliancePolicyProperties" minOccurs="0"/>
                <xsd:element ref="ns1:_ip_UnifiedCompliancePolicyUIAction" minOccurs="0"/>
                <xsd:element ref="ns2:MediaServiceObjectDetectorVersions" minOccurs="0"/>
                <xsd:element ref="ns2:MediaServiceSearchProperties" minOccurs="0"/>
                <xsd:element ref="ns2:dip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1b98de-e4d5-4805-bd09-fe6df28a6ac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48b410e8-1001-4052-ad87-c904a1479764"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dipo" ma:index="25" nillable="true" ma:displayName="dipo" ma:format="Dropdown" ma:list="UserInfo" ma:SharePointGroup="0" ma:internalName="dip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dfe8ede-b51a-4968-8328-d96fab60d53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7781fea-3faa-4b29-9f8c-bf2ada4c0445}" ma:internalName="TaxCatchAll" ma:showField="CatchAllData" ma:web="0dfe8ede-b51a-4968-8328-d96fab60d530">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dipo xmlns="161b98de-e4d5-4805-bd09-fe6df28a6aca">
      <UserInfo>
        <DisplayName/>
        <AccountId xsi:nil="true"/>
        <AccountType/>
      </UserInfo>
    </dipo>
    <TaxCatchAll xmlns="0dfe8ede-b51a-4968-8328-d96fab60d530" xsi:nil="true"/>
    <_ip_UnifiedCompliancePolicyProperties xmlns="http://schemas.microsoft.com/sharepoint/v3" xsi:nil="true"/>
    <lcf76f155ced4ddcb4097134ff3c332f xmlns="161b98de-e4d5-4805-bd09-fe6df28a6ac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778C37E-3C17-4B65-9444-D11A23C3B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61b98de-e4d5-4805-bd09-fe6df28a6aca"/>
    <ds:schemaRef ds:uri="0dfe8ede-b51a-4968-8328-d96fab60d5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1B0A97-02F9-466E-A2E4-7607A0117F28}">
  <ds:schemaRefs>
    <ds:schemaRef ds:uri="http://schemas.microsoft.com/sharepoint/v3/contenttype/forms"/>
  </ds:schemaRefs>
</ds:datastoreItem>
</file>

<file path=customXml/itemProps4.xml><?xml version="1.0" encoding="utf-8"?>
<ds:datastoreItem xmlns:ds="http://schemas.openxmlformats.org/officeDocument/2006/customXml" ds:itemID="{9857601E-0CE5-415D-8102-8EE405622DFC}">
  <ds:schemaRefs>
    <ds:schemaRef ds:uri="http://schemas.microsoft.com/office/2006/metadata/properties"/>
    <ds:schemaRef ds:uri="http://schemas.microsoft.com/office/infopath/2007/PartnerControls"/>
    <ds:schemaRef ds:uri="http://schemas.microsoft.com/sharepoint/v3"/>
    <ds:schemaRef ds:uri="161b98de-e4d5-4805-bd09-fe6df28a6aca"/>
    <ds:schemaRef ds:uri="0dfe8ede-b51a-4968-8328-d96fab60d530"/>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Pages>
  <Words>2023</Words>
  <Characters>10379</Characters>
  <Application>Microsoft Office Word</Application>
  <DocSecurity>0</DocSecurity>
  <Lines>384</Lines>
  <Paragraphs>84</Paragraphs>
  <ScaleCrop>false</ScaleCrop>
  <Company/>
  <LinksUpToDate>false</LinksUpToDate>
  <CharactersWithSpaces>12318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Bradley</dc:creator>
  <cp:lastModifiedBy>Jessica MacIntyre</cp:lastModifiedBy>
  <cp:revision>21</cp:revision>
  <dcterms:created xsi:type="dcterms:W3CDTF">2025-06-10T14:44:00Z</dcterms:created>
  <dcterms:modified xsi:type="dcterms:W3CDTF">2025-06-10T14:57:00Z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0x0101001F3687158FED83498AB225C8D0A22367</vt:lpwstr>
  </property>
  <property fmtid="{D5CDD505-2E9C-101B-9397-08002B2CF9AE}" pid="3" name="GrammarlyDocumentId">
    <vt:lpwstr>cbcd91f5-c993-4e3c-8083-3f3fa5a2ecb3</vt:lpwstr>
  </property>
  <property fmtid="{D5CDD505-2E9C-101B-9397-08002B2CF9AE}" pid="4" name="MediaServiceImageTags">
    <vt:lpwstr/>
  </property>
</Properties>
</file>